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6B70" w14:textId="75B90B6E" w:rsidR="009A57DE" w:rsidRDefault="009A57DE">
      <w:pPr>
        <w:rPr>
          <w:b/>
          <w:sz w:val="44"/>
          <w:szCs w:val="44"/>
        </w:rPr>
      </w:pPr>
    </w:p>
    <w:p w14:paraId="56F860F0" w14:textId="11ABB946" w:rsidR="009A57DE" w:rsidRDefault="009A57DE">
      <w:pPr>
        <w:rPr>
          <w:b/>
          <w:sz w:val="44"/>
          <w:szCs w:val="44"/>
        </w:rPr>
      </w:pPr>
    </w:p>
    <w:tbl>
      <w:tblPr>
        <w:tblW w:w="4916" w:type="pct"/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9683"/>
      </w:tblGrid>
      <w:tr w:rsidR="009A57DE" w:rsidRPr="00DD3DFA" w14:paraId="3F54EB43" w14:textId="77777777" w:rsidTr="00841022">
        <w:trPr>
          <w:trHeight w:val="284"/>
        </w:trPr>
        <w:tc>
          <w:tcPr>
            <w:tcW w:w="7881" w:type="dxa"/>
            <w:shd w:val="clear" w:color="auto" w:fill="auto"/>
          </w:tcPr>
          <w:p w14:paraId="4B29935B" w14:textId="77777777" w:rsidR="0081049D" w:rsidRDefault="0081049D" w:rsidP="007C74F0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52DB7315" w14:textId="77777777" w:rsidR="0081049D" w:rsidRDefault="0081049D" w:rsidP="007C74F0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2279D94D" w14:textId="36318D0F" w:rsidR="0081049D" w:rsidRDefault="007C59FE" w:rsidP="007C59FE">
            <w:pPr>
              <w:pStyle w:val="Tabelnormaal"/>
              <w:ind w:left="3119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  <w:r>
              <w:rPr>
                <w:rFonts w:ascii="Corbel" w:hAnsi="Corbel" w:cs="Times New Roman"/>
                <w:b/>
                <w:noProof/>
                <w:color w:val="auto"/>
                <w:sz w:val="36"/>
                <w:szCs w:val="36"/>
              </w:rPr>
              <w:drawing>
                <wp:inline distT="0" distB="0" distL="0" distR="0" wp14:anchorId="17A52505" wp14:editId="729E18FD">
                  <wp:extent cx="1896110" cy="883920"/>
                  <wp:effectExtent l="0" t="0" r="889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110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77FE2F" w14:textId="676A1C3B" w:rsidR="0081049D" w:rsidRDefault="0081049D" w:rsidP="007C74F0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6CC9FD7D" w14:textId="77777777" w:rsidR="007C59FE" w:rsidRDefault="007C59FE" w:rsidP="007C74F0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710B0267" w14:textId="77777777" w:rsidR="007C59FE" w:rsidRDefault="002E5496" w:rsidP="007C59FE">
            <w:pPr>
              <w:pStyle w:val="Tabelnormaal"/>
              <w:jc w:val="center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  <w:r w:rsidRPr="002E5496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 xml:space="preserve">Levering, implementatie en onderhoud van een overstapmonitor  VO – MBO </w:t>
            </w:r>
          </w:p>
          <w:p w14:paraId="126636E2" w14:textId="291A4D0F" w:rsidR="002E5496" w:rsidRPr="002E5496" w:rsidRDefault="002E5496" w:rsidP="007C59FE">
            <w:pPr>
              <w:pStyle w:val="Tabelnormaal"/>
              <w:jc w:val="center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  <w:r w:rsidRPr="002E5496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ten behoeve van</w:t>
            </w:r>
          </w:p>
          <w:p w14:paraId="6AA213BD" w14:textId="72151BE2" w:rsidR="0081049D" w:rsidRDefault="002E5496" w:rsidP="007C59FE">
            <w:pPr>
              <w:pStyle w:val="Tabelnormaal"/>
              <w:jc w:val="center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  <w:r w:rsidRPr="002E5496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Doorstroompunt - regio 21 – Agglomeratie Amsterdam</w:t>
            </w:r>
          </w:p>
          <w:p w14:paraId="782FD3D1" w14:textId="77777777" w:rsidR="007C59FE" w:rsidRDefault="007C59FE" w:rsidP="00CF7165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2712DFAB" w14:textId="77777777" w:rsidR="007C59FE" w:rsidRDefault="007C59FE" w:rsidP="00CF7165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3339A718" w14:textId="7C14BC8B" w:rsidR="009A57DE" w:rsidRPr="00DD3DFA" w:rsidRDefault="006D188A" w:rsidP="007C59FE">
            <w:pPr>
              <w:pStyle w:val="Tabelnormaal"/>
              <w:jc w:val="center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  <w:r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 xml:space="preserve">Formulier </w:t>
            </w:r>
            <w:r w:rsidR="00BB5585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D</w:t>
            </w:r>
            <w:r w:rsidR="00223DC9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 xml:space="preserve"> </w:t>
            </w:r>
            <w:r w:rsidR="00B73E34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Kwaliteitsvragen</w:t>
            </w:r>
          </w:p>
          <w:p w14:paraId="45CC1D7C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4293E8C0" w14:textId="20A9ED27" w:rsidR="009A57DE" w:rsidRPr="00DD3DFA" w:rsidRDefault="009A57DE" w:rsidP="00E36955">
            <w:pPr>
              <w:pStyle w:val="Tabelnormaal"/>
              <w:spacing w:after="0"/>
              <w:ind w:left="1843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  <w:tr w:rsidR="009A57DE" w:rsidRPr="00DD3DFA" w14:paraId="685F4679" w14:textId="77777777" w:rsidTr="00841022">
        <w:trPr>
          <w:trHeight w:val="567"/>
        </w:trPr>
        <w:tc>
          <w:tcPr>
            <w:tcW w:w="7881" w:type="dxa"/>
            <w:shd w:val="clear" w:color="auto" w:fill="auto"/>
            <w:vAlign w:val="bottom"/>
          </w:tcPr>
          <w:p w14:paraId="169C2214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0171087D" w14:textId="77777777" w:rsidR="009A57DE" w:rsidRPr="00DD3DFA" w:rsidRDefault="009A57DE" w:rsidP="00BB0774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  <w:tr w:rsidR="007C74F0" w:rsidRPr="00DD3DFA" w14:paraId="4E7C7185" w14:textId="77777777" w:rsidTr="00841022">
        <w:trPr>
          <w:trHeight w:val="567"/>
        </w:trPr>
        <w:tc>
          <w:tcPr>
            <w:tcW w:w="7881" w:type="dxa"/>
            <w:shd w:val="clear" w:color="auto" w:fill="auto"/>
            <w:vAlign w:val="bottom"/>
          </w:tcPr>
          <w:p w14:paraId="3CA62F96" w14:textId="77777777" w:rsidR="007C74F0" w:rsidRPr="00DD3DFA" w:rsidRDefault="007C74F0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  <w:tr w:rsidR="007C74F0" w:rsidRPr="00DD3DFA" w14:paraId="76EF43D5" w14:textId="77777777" w:rsidTr="00841022">
        <w:trPr>
          <w:trHeight w:val="567"/>
        </w:trPr>
        <w:tc>
          <w:tcPr>
            <w:tcW w:w="7881" w:type="dxa"/>
            <w:shd w:val="clear" w:color="auto" w:fill="auto"/>
            <w:vAlign w:val="bottom"/>
          </w:tcPr>
          <w:p w14:paraId="249EB0BF" w14:textId="77777777" w:rsidR="007C74F0" w:rsidRPr="00DD3DFA" w:rsidRDefault="007C74F0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</w:tbl>
    <w:p w14:paraId="51C68C80" w14:textId="4908E7B6" w:rsidR="009A57DE" w:rsidRDefault="009A57DE">
      <w:pPr>
        <w:rPr>
          <w:b/>
          <w:sz w:val="44"/>
          <w:szCs w:val="44"/>
        </w:rPr>
      </w:pPr>
    </w:p>
    <w:p w14:paraId="75AE0974" w14:textId="30ADAD43" w:rsidR="009A57DE" w:rsidRDefault="009A57DE">
      <w:pPr>
        <w:rPr>
          <w:b/>
          <w:sz w:val="44"/>
          <w:szCs w:val="44"/>
        </w:rPr>
      </w:pPr>
    </w:p>
    <w:p w14:paraId="6467765A" w14:textId="4255EB6F" w:rsidR="009A57DE" w:rsidRDefault="009A57DE">
      <w:pPr>
        <w:rPr>
          <w:b/>
          <w:sz w:val="44"/>
          <w:szCs w:val="44"/>
        </w:rPr>
      </w:pPr>
    </w:p>
    <w:p w14:paraId="1EE43107" w14:textId="77777777" w:rsidR="009A57DE" w:rsidRPr="003623BB" w:rsidRDefault="009A57DE">
      <w:pPr>
        <w:rPr>
          <w:b/>
          <w:sz w:val="44"/>
          <w:szCs w:val="44"/>
        </w:rPr>
      </w:pPr>
    </w:p>
    <w:p w14:paraId="4BB897B6" w14:textId="77777777" w:rsidR="0021083E" w:rsidRDefault="0021083E"/>
    <w:p w14:paraId="79F1F6FB" w14:textId="77777777" w:rsidR="00FC3BDF" w:rsidRDefault="00FC3BDF" w:rsidP="009A57DE">
      <w:pPr>
        <w:rPr>
          <w:rFonts w:cs="Arial"/>
          <w:lang w:eastAsia="en-US"/>
        </w:rPr>
        <w:sectPr w:rsidR="00FC3BDF" w:rsidSect="00046D1A">
          <w:headerReference w:type="default" r:id="rId9"/>
          <w:pgSz w:w="11906" w:h="16838" w:code="9"/>
          <w:pgMar w:top="1701" w:right="924" w:bottom="851" w:left="1134" w:header="454" w:footer="765" w:gutter="0"/>
          <w:pgNumType w:start="1"/>
          <w:cols w:space="708"/>
          <w:docGrid w:linePitch="360"/>
        </w:sectPr>
      </w:pPr>
    </w:p>
    <w:p w14:paraId="003B4BAC" w14:textId="796A1D7F" w:rsidR="00BB0774" w:rsidRPr="002E5092" w:rsidRDefault="00602223" w:rsidP="00BB0774">
      <w:pPr>
        <w:widowControl w:val="0"/>
        <w:rPr>
          <w:rFonts w:ascii="RijksoverheidSansHeading" w:eastAsiaTheme="majorEastAsia" w:hAnsi="RijksoverheidSansHeading" w:cstheme="majorBidi"/>
          <w:b/>
          <w:bCs/>
          <w:color w:val="1F497D" w:themeColor="text2"/>
          <w:sz w:val="28"/>
          <w:szCs w:val="28"/>
          <w:lang w:eastAsia="en-US"/>
        </w:rPr>
      </w:pPr>
      <w:r>
        <w:rPr>
          <w:rFonts w:ascii="RijksoverheidSansHeading" w:eastAsiaTheme="majorEastAsia" w:hAnsi="RijksoverheidSansHeading" w:cstheme="majorBidi"/>
          <w:b/>
          <w:bCs/>
          <w:color w:val="1F497D" w:themeColor="text2"/>
          <w:sz w:val="28"/>
          <w:szCs w:val="28"/>
          <w:lang w:eastAsia="en-US"/>
        </w:rPr>
        <w:lastRenderedPageBreak/>
        <w:t>Kwaliteitsvragen</w:t>
      </w:r>
      <w:r w:rsidR="00BB0774" w:rsidRPr="002E5092">
        <w:rPr>
          <w:rFonts w:ascii="RijksoverheidSansHeading" w:eastAsiaTheme="majorEastAsia" w:hAnsi="RijksoverheidSansHeading" w:cstheme="majorBidi"/>
          <w:b/>
          <w:bCs/>
          <w:color w:val="1F497D" w:themeColor="text2"/>
          <w:sz w:val="28"/>
          <w:szCs w:val="28"/>
          <w:lang w:eastAsia="en-US"/>
        </w:rPr>
        <w:t xml:space="preserve">   </w:t>
      </w:r>
    </w:p>
    <w:p w14:paraId="7DD2AD0B" w14:textId="77777777" w:rsidR="00BB0774" w:rsidRPr="000A39D9" w:rsidRDefault="00BB0774" w:rsidP="00BB0774">
      <w:pPr>
        <w:widowControl w:val="0"/>
        <w:rPr>
          <w:sz w:val="20"/>
        </w:rPr>
      </w:pPr>
    </w:p>
    <w:p w14:paraId="16457B9B" w14:textId="68633F95" w:rsidR="00BB0774" w:rsidRPr="00E36955" w:rsidRDefault="00BB0774" w:rsidP="00BB0774">
      <w:pPr>
        <w:widowControl w:val="0"/>
        <w:rPr>
          <w:rFonts w:ascii="Arial" w:eastAsia="MS Mincho" w:hAnsi="Arial" w:cs="Arial"/>
          <w:sz w:val="20"/>
          <w:szCs w:val="20"/>
          <w:lang w:eastAsia="en-US"/>
        </w:rPr>
      </w:pPr>
      <w:r w:rsidRPr="00E36955">
        <w:rPr>
          <w:rFonts w:ascii="Arial" w:eastAsia="MS Mincho" w:hAnsi="Arial" w:cs="Arial"/>
          <w:sz w:val="20"/>
          <w:szCs w:val="20"/>
          <w:lang w:eastAsia="en-US"/>
        </w:rPr>
        <w:t>In d</w:t>
      </w:r>
      <w:r w:rsidR="006D188A" w:rsidRPr="00E36955">
        <w:rPr>
          <w:rFonts w:ascii="Arial" w:eastAsia="MS Mincho" w:hAnsi="Arial" w:cs="Arial"/>
          <w:sz w:val="20"/>
          <w:szCs w:val="20"/>
          <w:lang w:eastAsia="en-US"/>
        </w:rPr>
        <w:t xml:space="preserve">it Formulier </w:t>
      </w:r>
      <w:r w:rsidRPr="00E36955">
        <w:rPr>
          <w:rFonts w:ascii="Arial" w:eastAsia="MS Mincho" w:hAnsi="Arial" w:cs="Arial"/>
          <w:sz w:val="20"/>
          <w:szCs w:val="20"/>
          <w:lang w:eastAsia="en-US"/>
        </w:rPr>
        <w:t xml:space="preserve">zijn de </w:t>
      </w:r>
      <w:r w:rsidR="008D6475" w:rsidRPr="00E36955">
        <w:rPr>
          <w:rFonts w:ascii="Arial" w:eastAsia="MS Mincho" w:hAnsi="Arial" w:cs="Arial"/>
          <w:sz w:val="20"/>
          <w:szCs w:val="20"/>
          <w:lang w:eastAsia="en-US"/>
        </w:rPr>
        <w:t xml:space="preserve">kwaliteitsvragen behorende bij de </w:t>
      </w:r>
      <w:proofErr w:type="spellStart"/>
      <w:r w:rsidR="008D6475" w:rsidRPr="00E36955">
        <w:rPr>
          <w:rFonts w:ascii="Arial" w:eastAsia="MS Mincho" w:hAnsi="Arial" w:cs="Arial"/>
          <w:sz w:val="20"/>
          <w:szCs w:val="20"/>
          <w:lang w:eastAsia="en-US"/>
        </w:rPr>
        <w:t>subcriteri</w:t>
      </w:r>
      <w:r w:rsidR="00602223">
        <w:rPr>
          <w:rFonts w:ascii="Arial" w:eastAsia="MS Mincho" w:hAnsi="Arial" w:cs="Arial"/>
          <w:sz w:val="20"/>
          <w:szCs w:val="20"/>
          <w:lang w:eastAsia="en-US"/>
        </w:rPr>
        <w:t>um</w:t>
      </w:r>
      <w:proofErr w:type="spellEnd"/>
      <w:r w:rsidR="00602223">
        <w:rPr>
          <w:rFonts w:ascii="Arial" w:eastAsia="MS Mincho" w:hAnsi="Arial" w:cs="Arial"/>
          <w:sz w:val="20"/>
          <w:szCs w:val="20"/>
          <w:lang w:eastAsia="en-US"/>
        </w:rPr>
        <w:t xml:space="preserve"> Kwaliteit</w:t>
      </w:r>
      <w:r w:rsidR="008D6475" w:rsidRPr="00E36955">
        <w:rPr>
          <w:rFonts w:ascii="Arial" w:eastAsia="MS Mincho" w:hAnsi="Arial" w:cs="Arial"/>
          <w:sz w:val="20"/>
          <w:szCs w:val="20"/>
          <w:lang w:eastAsia="en-US"/>
        </w:rPr>
        <w:t xml:space="preserve"> </w:t>
      </w:r>
      <w:r w:rsidRPr="00E36955">
        <w:rPr>
          <w:rFonts w:ascii="Arial" w:eastAsia="MS Mincho" w:hAnsi="Arial" w:cs="Arial"/>
          <w:sz w:val="20"/>
          <w:szCs w:val="20"/>
          <w:lang w:eastAsia="en-US"/>
        </w:rPr>
        <w:t xml:space="preserve">opgenomen die door de Inschrijvers beantwoord dienen te worden. Hierbij geldt dat wat in de antwoorden beschreven en/of aangeboden wordt onderdeel uitmaakt van de aanbieding en zonder extra kosten geleverd dient te worden. </w:t>
      </w:r>
    </w:p>
    <w:p w14:paraId="02A3ADDF" w14:textId="77777777" w:rsidR="00BB0774" w:rsidRPr="00E36955" w:rsidRDefault="00BB0774" w:rsidP="00BB0774">
      <w:pPr>
        <w:widowControl w:val="0"/>
        <w:rPr>
          <w:rFonts w:ascii="Arial" w:eastAsia="MS Mincho" w:hAnsi="Arial" w:cs="Arial"/>
          <w:sz w:val="20"/>
          <w:szCs w:val="20"/>
          <w:lang w:eastAsia="en-US"/>
        </w:rPr>
      </w:pPr>
    </w:p>
    <w:p w14:paraId="5073B563" w14:textId="77777777" w:rsidR="00E36955" w:rsidRDefault="00E36955" w:rsidP="008D6475">
      <w:pPr>
        <w:autoSpaceDE w:val="0"/>
        <w:autoSpaceDN w:val="0"/>
        <w:rPr>
          <w:rFonts w:eastAsia="Arial Unicode MS" w:cs="Arial Unicode MS"/>
          <w:kern w:val="1"/>
          <w:sz w:val="20"/>
          <w:lang w:eastAsia="hi-IN" w:bidi="hi-IN"/>
        </w:rPr>
      </w:pPr>
    </w:p>
    <w:tbl>
      <w:tblPr>
        <w:tblW w:w="94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"/>
        <w:gridCol w:w="1590"/>
        <w:gridCol w:w="6411"/>
        <w:gridCol w:w="1480"/>
      </w:tblGrid>
      <w:tr w:rsidR="002E5496" w:rsidRPr="005C3A8D" w14:paraId="1CBFF3C3" w14:textId="77777777" w:rsidTr="009B1D3A">
        <w:trPr>
          <w:trHeight w:val="420"/>
        </w:trPr>
        <w:tc>
          <w:tcPr>
            <w:tcW w:w="948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0000"/>
            <w:noWrap/>
            <w:vAlign w:val="center"/>
            <w:hideMark/>
          </w:tcPr>
          <w:p w14:paraId="79646D3F" w14:textId="273C085A" w:rsidR="002E5496" w:rsidRPr="00DD5298" w:rsidRDefault="002E5496" w:rsidP="009B1D3A">
            <w:pPr>
              <w:rPr>
                <w:rFonts w:ascii="Arial" w:hAnsi="Arial" w:cs="Arial"/>
                <w:b/>
                <w:bCs/>
                <w:color w:val="FFFFFF"/>
              </w:rPr>
            </w:pPr>
            <w:bookmarkStart w:id="0" w:name="_Hlk149844435"/>
            <w:proofErr w:type="spellStart"/>
            <w:r>
              <w:rPr>
                <w:rFonts w:ascii="Arial" w:hAnsi="Arial" w:cs="Arial"/>
                <w:b/>
                <w:bCs/>
                <w:color w:val="FFFFFF"/>
              </w:rPr>
              <w:t>S</w:t>
            </w:r>
            <w:r w:rsidRPr="00DD5298">
              <w:rPr>
                <w:rFonts w:ascii="Arial" w:hAnsi="Arial" w:cs="Arial"/>
                <w:b/>
                <w:bCs/>
                <w:color w:val="FFFFFF"/>
              </w:rPr>
              <w:t>ubcriterium</w:t>
            </w:r>
            <w:proofErr w:type="spellEnd"/>
            <w:r w:rsidRPr="00DD5298">
              <w:rPr>
                <w:rFonts w:ascii="Arial" w:hAnsi="Arial" w:cs="Arial"/>
                <w:b/>
                <w:bCs/>
                <w:color w:val="FFFFFF"/>
              </w:rPr>
              <w:t xml:space="preserve"> 1 : Implementatieplan </w:t>
            </w:r>
          </w:p>
        </w:tc>
      </w:tr>
      <w:tr w:rsidR="002E5496" w:rsidRPr="005C3A8D" w14:paraId="1F9D68B8" w14:textId="77777777" w:rsidTr="009B1D3A">
        <w:trPr>
          <w:trHeight w:val="561"/>
        </w:trPr>
        <w:tc>
          <w:tcPr>
            <w:tcW w:w="15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4CA5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 xml:space="preserve">Aanleveren bij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Inschrijving</w:t>
            </w:r>
          </w:p>
          <w:p w14:paraId="4C441063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357383" w14:textId="77777777" w:rsidR="002E5496" w:rsidRPr="005C3A8D" w:rsidRDefault="002E5496" w:rsidP="009B1D3A">
            <w:pPr>
              <w:rPr>
                <w:rFonts w:cs="Calibri"/>
                <w:color w:val="000000"/>
              </w:rPr>
            </w:pPr>
            <w:r w:rsidRPr="00DA45D7">
              <w:rPr>
                <w:rFonts w:ascii="Arial" w:hAnsi="Arial" w:cs="Arial"/>
                <w:sz w:val="20"/>
                <w:szCs w:val="20"/>
              </w:rPr>
              <w:t xml:space="preserve">Inschrijver beschrijft dit onderdeel op maximaal </w:t>
            </w:r>
            <w:r>
              <w:rPr>
                <w:rFonts w:ascii="Arial" w:hAnsi="Arial" w:cs="Arial"/>
                <w:sz w:val="20"/>
                <w:szCs w:val="20"/>
              </w:rPr>
              <w:t>vier</w:t>
            </w:r>
            <w:r w:rsidRPr="00DA45D7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A45D7">
              <w:rPr>
                <w:rFonts w:ascii="Arial" w:hAnsi="Arial" w:cs="Arial"/>
                <w:sz w:val="20"/>
                <w:szCs w:val="20"/>
              </w:rPr>
              <w:t xml:space="preserve">) pagina’s A4, lettertype </w:t>
            </w:r>
            <w:proofErr w:type="spellStart"/>
            <w:r w:rsidRPr="00DA45D7">
              <w:rPr>
                <w:rFonts w:ascii="Arial" w:hAnsi="Arial" w:cs="Arial"/>
                <w:sz w:val="20"/>
                <w:szCs w:val="20"/>
              </w:rPr>
              <w:t>Arial</w:t>
            </w:r>
            <w:proofErr w:type="spellEnd"/>
            <w:r w:rsidRPr="00DA45D7">
              <w:rPr>
                <w:rFonts w:ascii="Arial" w:hAnsi="Arial" w:cs="Arial"/>
                <w:sz w:val="20"/>
                <w:szCs w:val="20"/>
              </w:rPr>
              <w:t xml:space="preserve">, 10 </w:t>
            </w:r>
            <w:proofErr w:type="spellStart"/>
            <w:r w:rsidRPr="00DA45D7">
              <w:rPr>
                <w:rFonts w:ascii="Arial" w:hAnsi="Arial" w:cs="Arial"/>
                <w:sz w:val="20"/>
                <w:szCs w:val="20"/>
              </w:rPr>
              <w:t>pnt</w:t>
            </w:r>
            <w:proofErr w:type="spellEnd"/>
            <w:r w:rsidRPr="00DA45D7">
              <w:rPr>
                <w:rFonts w:ascii="Arial" w:hAnsi="Arial" w:cs="Arial"/>
                <w:sz w:val="20"/>
                <w:szCs w:val="20"/>
              </w:rPr>
              <w:t xml:space="preserve">. Indien er meer dan </w:t>
            </w:r>
            <w:r>
              <w:rPr>
                <w:rFonts w:ascii="Arial" w:hAnsi="Arial" w:cs="Arial"/>
                <w:sz w:val="20"/>
                <w:szCs w:val="20"/>
              </w:rPr>
              <w:t>vier</w:t>
            </w:r>
            <w:r w:rsidRPr="00DA45D7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A45D7">
              <w:rPr>
                <w:rFonts w:ascii="Arial" w:hAnsi="Arial" w:cs="Arial"/>
                <w:sz w:val="20"/>
                <w:szCs w:val="20"/>
              </w:rPr>
              <w:t xml:space="preserve">) pagina’s A4 ingediend zullen worden, zullen enkel de eerste </w:t>
            </w:r>
            <w:r>
              <w:rPr>
                <w:rFonts w:ascii="Arial" w:hAnsi="Arial" w:cs="Arial"/>
                <w:sz w:val="20"/>
                <w:szCs w:val="20"/>
              </w:rPr>
              <w:t xml:space="preserve">vier </w:t>
            </w:r>
            <w:r w:rsidRPr="00DA45D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A45D7">
              <w:rPr>
                <w:rFonts w:ascii="Arial" w:hAnsi="Arial" w:cs="Arial"/>
                <w:sz w:val="20"/>
                <w:szCs w:val="20"/>
              </w:rPr>
              <w:t>) pagina’s beoordeeld worden.</w:t>
            </w:r>
          </w:p>
        </w:tc>
      </w:tr>
      <w:tr w:rsidR="002E5496" w:rsidRPr="005C3A8D" w14:paraId="379ECA08" w14:textId="77777777" w:rsidTr="009B1D3A">
        <w:trPr>
          <w:gridBefore w:val="1"/>
          <w:wBefore w:w="7" w:type="dxa"/>
          <w:trHeight w:val="600"/>
        </w:trPr>
        <w:tc>
          <w:tcPr>
            <w:tcW w:w="80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7E6E6" w:fill="D9D9D9"/>
            <w:vAlign w:val="center"/>
            <w:hideMark/>
          </w:tcPr>
          <w:p w14:paraId="74C7258B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Beschrijving</w:t>
            </w:r>
            <w:r w:rsidRPr="005C3A8D">
              <w:rPr>
                <w:rFonts w:cs="Calibri"/>
                <w:b/>
                <w:bCs/>
                <w:color w:val="000000"/>
              </w:rPr>
              <w:t xml:space="preserve"> </w:t>
            </w:r>
          </w:p>
          <w:p w14:paraId="16F8495F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7E6E6" w:fill="D9D9D9"/>
            <w:vAlign w:val="center"/>
            <w:hideMark/>
          </w:tcPr>
          <w:p w14:paraId="4E238F5D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</w:rPr>
              <w:t>Wegings</w:t>
            </w:r>
            <w:proofErr w:type="spellEnd"/>
            <w:r>
              <w:rPr>
                <w:rFonts w:cs="Calibri"/>
                <w:b/>
                <w:bCs/>
                <w:color w:val="000000"/>
              </w:rPr>
              <w:t xml:space="preserve"> factor</w:t>
            </w:r>
          </w:p>
          <w:p w14:paraId="453FB20F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2E5496" w:rsidRPr="005C3A8D" w14:paraId="49B3599C" w14:textId="77777777" w:rsidTr="009B1D3A">
        <w:trPr>
          <w:gridBefore w:val="1"/>
          <w:wBefore w:w="7" w:type="dxa"/>
          <w:trHeight w:val="557"/>
        </w:trPr>
        <w:tc>
          <w:tcPr>
            <w:tcW w:w="80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73EA" w14:textId="77777777" w:rsidR="002E5496" w:rsidRPr="00245897" w:rsidRDefault="002E5496" w:rsidP="009B1D3A">
            <w:pPr>
              <w:pStyle w:val="Standard"/>
              <w:rPr>
                <w:b/>
              </w:rPr>
            </w:pPr>
            <w:r w:rsidRPr="00245897">
              <w:rPr>
                <w:b/>
              </w:rPr>
              <w:t>Vraag:</w:t>
            </w:r>
          </w:p>
          <w:p w14:paraId="22A0BE23" w14:textId="77777777" w:rsidR="002E5496" w:rsidRDefault="002E5496" w:rsidP="009B1D3A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Uw oplossing dient per 1 november 2024 </w:t>
            </w:r>
            <w:r w:rsidRPr="003D37A7">
              <w:rPr>
                <w:rFonts w:ascii="Arial" w:hAnsi="Arial" w:cs="Arial"/>
                <w:sz w:val="20"/>
                <w:szCs w:val="20"/>
              </w:rPr>
              <w:t xml:space="preserve">in bedrijf </w:t>
            </w:r>
            <w:r>
              <w:rPr>
                <w:rFonts w:ascii="Arial" w:hAnsi="Arial" w:cs="Arial"/>
                <w:sz w:val="20"/>
                <w:szCs w:val="20"/>
              </w:rPr>
              <w:t>te worden g</w:t>
            </w:r>
            <w:r w:rsidRPr="003D37A7">
              <w:rPr>
                <w:rFonts w:ascii="Arial" w:hAnsi="Arial" w:cs="Arial"/>
                <w:sz w:val="20"/>
                <w:szCs w:val="20"/>
              </w:rPr>
              <w:t>enomen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D37A7">
              <w:rPr>
                <w:rFonts w:ascii="Arial" w:hAnsi="Arial" w:cs="Arial"/>
                <w:sz w:val="20"/>
                <w:szCs w:val="20"/>
              </w:rPr>
              <w:t xml:space="preserve">Beschrijf op basis hiervan uw implementatieplan. </w:t>
            </w:r>
            <w:r w:rsidRPr="003053BD">
              <w:rPr>
                <w:rFonts w:ascii="Arial" w:hAnsi="Arial" w:cs="Arial"/>
                <w:sz w:val="20"/>
                <w:szCs w:val="20"/>
              </w:rPr>
              <w:t xml:space="preserve">Een belangrijk onderdeel van uw implementatieplan naast de installatie, inrichting en conversie van data, dient een beschrijving te zijn van hoe u de actoren, die met de applicaties gaan werken, zodanig opleidt en instrueert, dat zij te allen tijde alle functionaliteiten van de applicaties kunnen gebruiken. </w:t>
            </w:r>
          </w:p>
          <w:p w14:paraId="0BAB0E4C" w14:textId="77777777" w:rsidR="002E5496" w:rsidRPr="003053BD" w:rsidRDefault="002E5496" w:rsidP="002E5496">
            <w:pPr>
              <w:pStyle w:val="Standard"/>
              <w:numPr>
                <w:ilvl w:val="0"/>
                <w:numId w:val="39"/>
              </w:numPr>
              <w:ind w:left="625"/>
              <w:rPr>
                <w:rFonts w:ascii="Arial" w:hAnsi="Arial" w:cs="Arial"/>
                <w:sz w:val="20"/>
                <w:szCs w:val="20"/>
              </w:rPr>
            </w:pPr>
            <w:r w:rsidRPr="003053BD">
              <w:rPr>
                <w:rFonts w:ascii="Arial" w:hAnsi="Arial" w:cs="Arial"/>
                <w:sz w:val="20"/>
                <w:szCs w:val="20"/>
              </w:rPr>
              <w:t xml:space="preserve">Beschrijf de standaard aanpak van de implementatie met daarin </w:t>
            </w:r>
            <w:r>
              <w:rPr>
                <w:rFonts w:ascii="Arial" w:hAnsi="Arial" w:cs="Arial"/>
                <w:sz w:val="20"/>
                <w:szCs w:val="20"/>
              </w:rPr>
              <w:t xml:space="preserve">aangegeven </w:t>
            </w:r>
            <w:r w:rsidRPr="003053BD">
              <w:rPr>
                <w:rFonts w:ascii="Arial" w:hAnsi="Arial" w:cs="Arial"/>
                <w:sz w:val="20"/>
                <w:szCs w:val="20"/>
              </w:rPr>
              <w:t xml:space="preserve">uit welke stappen deze bestaat. </w:t>
            </w:r>
          </w:p>
          <w:p w14:paraId="3C503B52" w14:textId="77777777" w:rsidR="002E5496" w:rsidRPr="003053BD" w:rsidRDefault="002E5496" w:rsidP="002E5496">
            <w:pPr>
              <w:pStyle w:val="Standard"/>
              <w:numPr>
                <w:ilvl w:val="0"/>
                <w:numId w:val="39"/>
              </w:numPr>
              <w:ind w:left="6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Geef aan hoe u </w:t>
            </w:r>
            <w:r w:rsidRPr="00AF25EB">
              <w:rPr>
                <w:rFonts w:ascii="Arial" w:hAnsi="Arial" w:cs="Arial"/>
                <w:sz w:val="20"/>
                <w:szCs w:val="20"/>
              </w:rPr>
              <w:t>ons tijdens de uitvoering van de opdracht</w:t>
            </w:r>
            <w:r>
              <w:rPr>
                <w:rFonts w:ascii="Arial" w:hAnsi="Arial" w:cs="Arial"/>
                <w:sz w:val="20"/>
                <w:szCs w:val="20"/>
              </w:rPr>
              <w:t xml:space="preserve"> de Opdrachtgever denkt</w:t>
            </w:r>
            <w:r w:rsidRPr="00AF25EB">
              <w:rPr>
                <w:rFonts w:ascii="Arial" w:hAnsi="Arial" w:cs="Arial"/>
                <w:sz w:val="20"/>
                <w:szCs w:val="20"/>
              </w:rPr>
              <w:t xml:space="preserve"> te ontzorgen ten aanzien van het ter beschikking stellen van een projectleider, projectstructuur, communicatie en escalaties.</w:t>
            </w:r>
          </w:p>
          <w:p w14:paraId="6D009E17" w14:textId="77777777" w:rsidR="002E5496" w:rsidRPr="000B7FF5" w:rsidRDefault="002E5496" w:rsidP="002E5496">
            <w:pPr>
              <w:pStyle w:val="Standard"/>
              <w:numPr>
                <w:ilvl w:val="0"/>
                <w:numId w:val="39"/>
              </w:numPr>
              <w:ind w:left="625"/>
              <w:rPr>
                <w:rFonts w:ascii="Arial" w:hAnsi="Arial" w:cs="Arial"/>
                <w:sz w:val="20"/>
                <w:szCs w:val="20"/>
              </w:rPr>
            </w:pPr>
            <w:r w:rsidRPr="000B7FF5">
              <w:rPr>
                <w:rFonts w:ascii="Arial" w:hAnsi="Arial" w:cs="Arial"/>
                <w:sz w:val="20"/>
                <w:szCs w:val="20"/>
              </w:rPr>
              <w:t>Geef aan w</w:t>
            </w:r>
            <w:r>
              <w:rPr>
                <w:rFonts w:ascii="Arial" w:hAnsi="Arial" w:cs="Arial"/>
                <w:sz w:val="20"/>
                <w:szCs w:val="20"/>
              </w:rPr>
              <w:t xml:space="preserve">elke capaciteit en expertise Opdrachtgever en deelnemers dienen te leveren. </w:t>
            </w:r>
          </w:p>
          <w:p w14:paraId="4BBDC85F" w14:textId="03C876A8" w:rsidR="002E5496" w:rsidRPr="003053BD" w:rsidRDefault="002E5496" w:rsidP="002E5496">
            <w:pPr>
              <w:pStyle w:val="Standard"/>
              <w:numPr>
                <w:ilvl w:val="0"/>
                <w:numId w:val="39"/>
              </w:numPr>
              <w:ind w:left="625"/>
              <w:rPr>
                <w:rFonts w:ascii="Arial" w:hAnsi="Arial" w:cs="Arial"/>
                <w:sz w:val="20"/>
                <w:szCs w:val="20"/>
              </w:rPr>
            </w:pPr>
            <w:r w:rsidRPr="003053BD">
              <w:rPr>
                <w:rFonts w:ascii="Arial" w:hAnsi="Arial" w:cs="Arial"/>
                <w:sz w:val="20"/>
                <w:szCs w:val="20"/>
              </w:rPr>
              <w:t xml:space="preserve">Beschrijf </w:t>
            </w:r>
            <w:r>
              <w:rPr>
                <w:rFonts w:ascii="Arial" w:hAnsi="Arial" w:cs="Arial"/>
                <w:sz w:val="20"/>
                <w:szCs w:val="20"/>
              </w:rPr>
              <w:t xml:space="preserve">welke training </w:t>
            </w:r>
            <w:r w:rsidRPr="003053BD">
              <w:rPr>
                <w:rFonts w:ascii="Arial" w:hAnsi="Arial" w:cs="Arial"/>
                <w:sz w:val="20"/>
                <w:szCs w:val="20"/>
              </w:rPr>
              <w:t>en instructies</w:t>
            </w:r>
            <w:r>
              <w:rPr>
                <w:rFonts w:ascii="Arial" w:hAnsi="Arial" w:cs="Arial"/>
                <w:sz w:val="20"/>
                <w:szCs w:val="20"/>
              </w:rPr>
              <w:t xml:space="preserve"> u ter beschikking stelt om de deelnemers gebruik te laten maken van de applicatie.</w:t>
            </w:r>
            <w:r w:rsidRPr="003053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BCD3A1" w14:textId="77777777" w:rsidR="002E5496" w:rsidRDefault="002E5496" w:rsidP="002E5496">
            <w:pPr>
              <w:pStyle w:val="Standard"/>
              <w:numPr>
                <w:ilvl w:val="0"/>
                <w:numId w:val="39"/>
              </w:numPr>
              <w:ind w:left="625"/>
              <w:rPr>
                <w:rFonts w:ascii="Arial" w:hAnsi="Arial" w:cs="Arial"/>
                <w:sz w:val="20"/>
                <w:szCs w:val="20"/>
              </w:rPr>
            </w:pPr>
            <w:r w:rsidRPr="003053BD">
              <w:rPr>
                <w:rFonts w:ascii="Arial" w:hAnsi="Arial" w:cs="Arial"/>
                <w:sz w:val="20"/>
                <w:szCs w:val="20"/>
              </w:rPr>
              <w:t xml:space="preserve">Beschrijf de projectorganisatie. </w:t>
            </w:r>
            <w:r w:rsidRPr="00A74CA2">
              <w:rPr>
                <w:rFonts w:ascii="Arial" w:hAnsi="Arial" w:cs="Arial"/>
                <w:sz w:val="20"/>
                <w:szCs w:val="20"/>
              </w:rPr>
              <w:t xml:space="preserve">Wij vragen u een Plan van Aanpak te overleggen </w:t>
            </w:r>
            <w:r>
              <w:rPr>
                <w:rFonts w:ascii="Arial" w:hAnsi="Arial" w:cs="Arial"/>
                <w:sz w:val="20"/>
                <w:szCs w:val="20"/>
              </w:rPr>
              <w:t xml:space="preserve">waarin u aangeeft invulling te geven aan elk van onze uitgangspunten. </w:t>
            </w:r>
          </w:p>
          <w:p w14:paraId="490FAFA3" w14:textId="77777777" w:rsidR="002E5496" w:rsidRPr="00F00E9F" w:rsidRDefault="002E5496" w:rsidP="002E5496">
            <w:pPr>
              <w:pStyle w:val="Standard"/>
              <w:numPr>
                <w:ilvl w:val="0"/>
                <w:numId w:val="39"/>
              </w:numPr>
              <w:ind w:left="625"/>
              <w:rPr>
                <w:rFonts w:ascii="Arial" w:hAnsi="Arial" w:cs="Arial"/>
                <w:sz w:val="20"/>
                <w:szCs w:val="20"/>
              </w:rPr>
            </w:pPr>
            <w:r w:rsidRPr="00F00E9F">
              <w:rPr>
                <w:rFonts w:ascii="Arial" w:hAnsi="Arial" w:cs="Arial"/>
                <w:sz w:val="20"/>
                <w:szCs w:val="20"/>
              </w:rPr>
              <w:t xml:space="preserve">Beschrijf risico’s en beheersmaatregelen. </w:t>
            </w:r>
          </w:p>
          <w:p w14:paraId="79D1EC7C" w14:textId="77777777" w:rsidR="002E5496" w:rsidRDefault="002E5496" w:rsidP="009B1D3A">
            <w:pPr>
              <w:pStyle w:val="Standard"/>
            </w:pPr>
          </w:p>
          <w:p w14:paraId="056A3CF3" w14:textId="77777777" w:rsidR="002E5496" w:rsidRDefault="002E5496" w:rsidP="009B1D3A">
            <w:pPr>
              <w:pStyle w:val="Standard"/>
              <w:rPr>
                <w:b/>
              </w:rPr>
            </w:pPr>
            <w:r w:rsidRPr="00245897">
              <w:rPr>
                <w:b/>
              </w:rPr>
              <w:t>Beoordelingssystematiek:</w:t>
            </w:r>
          </w:p>
          <w:p w14:paraId="57B0D8F8" w14:textId="77777777" w:rsidR="002E5496" w:rsidRPr="00295F79" w:rsidRDefault="002E5496" w:rsidP="009B1D3A">
            <w:pPr>
              <w:pStyle w:val="Standard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9A264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wordt beoordeeld op basis van volledigheid, gedetailleerdheid en realisme van uw antwoord. </w:t>
            </w:r>
            <w:r w:rsidRPr="000B1A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7FC1" w14:textId="77777777" w:rsidR="002E5496" w:rsidRDefault="002E5496" w:rsidP="009B1D3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3,0</w:t>
            </w:r>
          </w:p>
          <w:p w14:paraId="7AB1EAE6" w14:textId="77777777" w:rsidR="002E5496" w:rsidRPr="005C3A8D" w:rsidRDefault="002E5496" w:rsidP="009B1D3A">
            <w:pPr>
              <w:jc w:val="center"/>
              <w:rPr>
                <w:rFonts w:cs="Calibri"/>
                <w:color w:val="000000"/>
              </w:rPr>
            </w:pPr>
          </w:p>
          <w:p w14:paraId="168D66F4" w14:textId="77777777" w:rsidR="002E5496" w:rsidRPr="005C3A8D" w:rsidRDefault="002E5496" w:rsidP="009B1D3A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A06BF5" w:rsidRPr="005C3A8D" w14:paraId="57744BAC" w14:textId="77777777" w:rsidTr="00665578">
        <w:trPr>
          <w:gridBefore w:val="1"/>
          <w:wBefore w:w="7" w:type="dxa"/>
          <w:trHeight w:val="557"/>
        </w:trPr>
        <w:tc>
          <w:tcPr>
            <w:tcW w:w="94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B2067" w14:textId="77777777" w:rsidR="00A06BF5" w:rsidRPr="00A06BF5" w:rsidRDefault="00A06BF5" w:rsidP="009B1D3A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A06BF5">
              <w:rPr>
                <w:rFonts w:ascii="Arial" w:hAnsi="Arial" w:cs="Arial"/>
                <w:b/>
                <w:sz w:val="20"/>
                <w:szCs w:val="20"/>
              </w:rPr>
              <w:t>Antwoord:</w:t>
            </w:r>
          </w:p>
          <w:p w14:paraId="4DE6D001" w14:textId="0B9C0789" w:rsidR="00A06BF5" w:rsidRDefault="00A06BF5" w:rsidP="009B1D3A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D9D65A" w14:textId="6F0134C0" w:rsidR="00A06BF5" w:rsidRDefault="00A06BF5" w:rsidP="009B1D3A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51A5E9" w14:textId="03568E60" w:rsidR="00A06BF5" w:rsidRDefault="00A06BF5" w:rsidP="009B1D3A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A0AB3A" w14:textId="77777777" w:rsidR="00A06BF5" w:rsidRPr="00A06BF5" w:rsidRDefault="00A06BF5" w:rsidP="009B1D3A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1F28FD" w14:textId="77777777" w:rsidR="00A06BF5" w:rsidRDefault="00A06BF5" w:rsidP="009B1D3A">
            <w:pPr>
              <w:jc w:val="center"/>
              <w:rPr>
                <w:rFonts w:cs="Calibri"/>
                <w:color w:val="000000"/>
              </w:rPr>
            </w:pPr>
          </w:p>
        </w:tc>
      </w:tr>
    </w:tbl>
    <w:p w14:paraId="00818DA4" w14:textId="77777777" w:rsidR="002E5496" w:rsidRDefault="002E5496" w:rsidP="002E5496"/>
    <w:p w14:paraId="05238980" w14:textId="086FB054" w:rsidR="002E5496" w:rsidRDefault="002E5496" w:rsidP="002E5496"/>
    <w:p w14:paraId="3FCC3499" w14:textId="180AA042" w:rsidR="00A06BF5" w:rsidRDefault="00A06BF5" w:rsidP="002E5496"/>
    <w:p w14:paraId="6AB2D32C" w14:textId="695C3EF6" w:rsidR="00A06BF5" w:rsidRDefault="00A06BF5" w:rsidP="002E5496"/>
    <w:p w14:paraId="12E84680" w14:textId="73E55BE3" w:rsidR="00A06BF5" w:rsidRDefault="00A06BF5" w:rsidP="002E5496"/>
    <w:p w14:paraId="410306EE" w14:textId="2C2DAEDB" w:rsidR="00A06BF5" w:rsidRDefault="00A06BF5" w:rsidP="002E5496"/>
    <w:p w14:paraId="6F99CB97" w14:textId="7A245D5B" w:rsidR="00A06BF5" w:rsidRDefault="00A06BF5" w:rsidP="002E5496"/>
    <w:p w14:paraId="601E75DA" w14:textId="70D5AC4E" w:rsidR="00A06BF5" w:rsidRDefault="00A06BF5">
      <w:r>
        <w:br w:type="page"/>
      </w:r>
    </w:p>
    <w:p w14:paraId="50401D2D" w14:textId="77777777" w:rsidR="00A06BF5" w:rsidRDefault="00A06BF5" w:rsidP="002E5496"/>
    <w:tbl>
      <w:tblPr>
        <w:tblW w:w="94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"/>
        <w:gridCol w:w="1590"/>
        <w:gridCol w:w="6553"/>
        <w:gridCol w:w="1338"/>
      </w:tblGrid>
      <w:tr w:rsidR="002E5496" w:rsidRPr="005C3A8D" w14:paraId="2B589797" w14:textId="77777777" w:rsidTr="009B1D3A">
        <w:trPr>
          <w:trHeight w:val="420"/>
        </w:trPr>
        <w:tc>
          <w:tcPr>
            <w:tcW w:w="948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0000"/>
            <w:noWrap/>
            <w:vAlign w:val="center"/>
            <w:hideMark/>
          </w:tcPr>
          <w:p w14:paraId="3F5E9A77" w14:textId="77777777" w:rsidR="002E5496" w:rsidRPr="00DD5298" w:rsidRDefault="002E5496" w:rsidP="009B1D3A">
            <w:pPr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 w:rsidRPr="00DD5298">
              <w:rPr>
                <w:rFonts w:ascii="Arial" w:hAnsi="Arial" w:cs="Arial"/>
                <w:b/>
                <w:bCs/>
                <w:color w:val="FFFFFF"/>
              </w:rPr>
              <w:t>Subcriterium</w:t>
            </w:r>
            <w:proofErr w:type="spellEnd"/>
            <w:r w:rsidRPr="00DD5298">
              <w:rPr>
                <w:rFonts w:ascii="Arial" w:hAnsi="Arial" w:cs="Arial"/>
                <w:b/>
                <w:bCs/>
                <w:color w:val="FFFFFF"/>
              </w:rPr>
              <w:t xml:space="preserve"> 2 : Integratie met volgsystemen  </w:t>
            </w:r>
          </w:p>
        </w:tc>
      </w:tr>
      <w:tr w:rsidR="002E5496" w:rsidRPr="005C3A8D" w14:paraId="19E17749" w14:textId="77777777" w:rsidTr="009B1D3A">
        <w:trPr>
          <w:trHeight w:val="561"/>
        </w:trPr>
        <w:tc>
          <w:tcPr>
            <w:tcW w:w="15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339B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 xml:space="preserve">Aanleveren bij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Inschrijving</w:t>
            </w:r>
          </w:p>
          <w:p w14:paraId="4F147A2E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00B61" w14:textId="77777777" w:rsidR="002E5496" w:rsidRPr="005C3A8D" w:rsidRDefault="002E5496" w:rsidP="009B1D3A">
            <w:pPr>
              <w:rPr>
                <w:rFonts w:cs="Calibri"/>
                <w:color w:val="000000"/>
              </w:rPr>
            </w:pPr>
            <w:r w:rsidRPr="00DA45D7">
              <w:rPr>
                <w:rFonts w:ascii="Arial" w:hAnsi="Arial" w:cs="Arial"/>
                <w:sz w:val="20"/>
                <w:szCs w:val="20"/>
              </w:rPr>
              <w:t xml:space="preserve">Inschrijver beschrijft dit onderdeel op maximaal </w:t>
            </w:r>
            <w:r>
              <w:rPr>
                <w:rFonts w:ascii="Arial" w:hAnsi="Arial" w:cs="Arial"/>
                <w:sz w:val="20"/>
                <w:szCs w:val="20"/>
              </w:rPr>
              <w:t xml:space="preserve">twee </w:t>
            </w:r>
            <w:r w:rsidRPr="00DA45D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A45D7">
              <w:rPr>
                <w:rFonts w:ascii="Arial" w:hAnsi="Arial" w:cs="Arial"/>
                <w:sz w:val="20"/>
                <w:szCs w:val="20"/>
              </w:rPr>
              <w:t xml:space="preserve">) pagina’s A4, lettertype </w:t>
            </w:r>
            <w:proofErr w:type="spellStart"/>
            <w:r w:rsidRPr="00DA45D7">
              <w:rPr>
                <w:rFonts w:ascii="Arial" w:hAnsi="Arial" w:cs="Arial"/>
                <w:sz w:val="20"/>
                <w:szCs w:val="20"/>
              </w:rPr>
              <w:t>Arial</w:t>
            </w:r>
            <w:proofErr w:type="spellEnd"/>
            <w:r w:rsidRPr="00DA45D7">
              <w:rPr>
                <w:rFonts w:ascii="Arial" w:hAnsi="Arial" w:cs="Arial"/>
                <w:sz w:val="20"/>
                <w:szCs w:val="20"/>
              </w:rPr>
              <w:t xml:space="preserve">, 10 </w:t>
            </w:r>
            <w:proofErr w:type="spellStart"/>
            <w:r w:rsidRPr="00DA45D7">
              <w:rPr>
                <w:rFonts w:ascii="Arial" w:hAnsi="Arial" w:cs="Arial"/>
                <w:sz w:val="20"/>
                <w:szCs w:val="20"/>
              </w:rPr>
              <w:t>pnt</w:t>
            </w:r>
            <w:proofErr w:type="spellEnd"/>
            <w:r w:rsidRPr="00DA45D7">
              <w:rPr>
                <w:rFonts w:ascii="Arial" w:hAnsi="Arial" w:cs="Arial"/>
                <w:sz w:val="20"/>
                <w:szCs w:val="20"/>
              </w:rPr>
              <w:t xml:space="preserve">. Indien er meer dan </w:t>
            </w:r>
            <w:r>
              <w:rPr>
                <w:rFonts w:ascii="Arial" w:hAnsi="Arial" w:cs="Arial"/>
                <w:sz w:val="20"/>
                <w:szCs w:val="20"/>
              </w:rPr>
              <w:t xml:space="preserve">twee </w:t>
            </w:r>
            <w:r w:rsidRPr="00DA45D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A45D7">
              <w:rPr>
                <w:rFonts w:ascii="Arial" w:hAnsi="Arial" w:cs="Arial"/>
                <w:sz w:val="20"/>
                <w:szCs w:val="20"/>
              </w:rPr>
              <w:t xml:space="preserve">) pagina’s A4 ingediend zullen worden, zullen enkel de eerste </w:t>
            </w:r>
            <w:r>
              <w:rPr>
                <w:rFonts w:ascii="Arial" w:hAnsi="Arial" w:cs="Arial"/>
                <w:sz w:val="20"/>
                <w:szCs w:val="20"/>
              </w:rPr>
              <w:t xml:space="preserve">twee </w:t>
            </w:r>
            <w:r w:rsidRPr="00DA45D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A45D7">
              <w:rPr>
                <w:rFonts w:ascii="Arial" w:hAnsi="Arial" w:cs="Arial"/>
                <w:sz w:val="20"/>
                <w:szCs w:val="20"/>
              </w:rPr>
              <w:t>) pagina’s beoordeeld worden.</w:t>
            </w:r>
          </w:p>
        </w:tc>
      </w:tr>
      <w:tr w:rsidR="002E5496" w:rsidRPr="005C3A8D" w14:paraId="1DAE680C" w14:textId="77777777" w:rsidTr="009B1D3A">
        <w:trPr>
          <w:gridBefore w:val="1"/>
          <w:wBefore w:w="7" w:type="dxa"/>
          <w:trHeight w:val="600"/>
        </w:trPr>
        <w:tc>
          <w:tcPr>
            <w:tcW w:w="81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7E6E6" w:fill="D9D9D9"/>
            <w:vAlign w:val="center"/>
            <w:hideMark/>
          </w:tcPr>
          <w:p w14:paraId="79A9E656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Beschrijving</w:t>
            </w:r>
          </w:p>
          <w:p w14:paraId="05F661A3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7E6E6" w:fill="D9D9D9"/>
            <w:vAlign w:val="center"/>
            <w:hideMark/>
          </w:tcPr>
          <w:p w14:paraId="580C6F5F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</w:rPr>
              <w:t>Wegings</w:t>
            </w:r>
            <w:proofErr w:type="spellEnd"/>
            <w:r>
              <w:rPr>
                <w:rFonts w:cs="Calibri"/>
                <w:b/>
                <w:bCs/>
                <w:color w:val="000000"/>
              </w:rPr>
              <w:t xml:space="preserve"> factor </w:t>
            </w:r>
          </w:p>
          <w:p w14:paraId="70198273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2E5496" w:rsidRPr="005C3A8D" w14:paraId="3E112D7A" w14:textId="77777777" w:rsidTr="009B1D3A">
        <w:trPr>
          <w:gridBefore w:val="1"/>
          <w:wBefore w:w="7" w:type="dxa"/>
          <w:trHeight w:val="433"/>
        </w:trPr>
        <w:tc>
          <w:tcPr>
            <w:tcW w:w="81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47FC" w14:textId="77777777" w:rsidR="002E5496" w:rsidRPr="00245897" w:rsidRDefault="002E5496" w:rsidP="009B1D3A">
            <w:pPr>
              <w:pStyle w:val="Standard"/>
              <w:rPr>
                <w:b/>
              </w:rPr>
            </w:pPr>
            <w:r w:rsidRPr="00E32608">
              <w:rPr>
                <w:rFonts w:cs="Calibri"/>
                <w:color w:val="000000"/>
              </w:rPr>
              <w:t xml:space="preserve"> </w:t>
            </w:r>
            <w:r w:rsidRPr="00245897">
              <w:rPr>
                <w:b/>
              </w:rPr>
              <w:t>Vraag:</w:t>
            </w:r>
          </w:p>
          <w:p w14:paraId="3F086E28" w14:textId="77777777" w:rsidR="002E5496" w:rsidRDefault="002E5496" w:rsidP="002E5496">
            <w:pPr>
              <w:pStyle w:val="Standard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Geef aan h</w:t>
            </w:r>
            <w:r w:rsidRPr="00E83046">
              <w:rPr>
                <w:rFonts w:ascii="Arial" w:hAnsi="Arial" w:cs="Arial"/>
                <w:sz w:val="20"/>
                <w:szCs w:val="20"/>
              </w:rPr>
              <w:t xml:space="preserve">oe </w:t>
            </w:r>
            <w:r>
              <w:rPr>
                <w:rFonts w:ascii="Arial" w:hAnsi="Arial" w:cs="Arial"/>
                <w:sz w:val="20"/>
                <w:szCs w:val="20"/>
              </w:rPr>
              <w:t xml:space="preserve">u de integratie met de volgsystemen van de gemeenten en onderwijsinstellingen (bijv. Osiris,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Eduarte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Magister,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Somtoday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denkt te realiseren.</w:t>
            </w:r>
          </w:p>
          <w:p w14:paraId="4176C5AE" w14:textId="77777777" w:rsidR="002E5496" w:rsidRDefault="002E5496" w:rsidP="002E5496">
            <w:pPr>
              <w:pStyle w:val="Standard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Geef aan wat voor koppelingen u daarvoor gebruikt.</w:t>
            </w:r>
          </w:p>
          <w:p w14:paraId="048A7330" w14:textId="77777777" w:rsidR="002E5496" w:rsidRDefault="002E5496" w:rsidP="002E5496">
            <w:pPr>
              <w:pStyle w:val="Standard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Lever een implementatieplan aan op basis van planning en op te leveren mijlpaalproducten.  </w:t>
            </w:r>
          </w:p>
          <w:p w14:paraId="4E71BD25" w14:textId="77777777" w:rsidR="002E5496" w:rsidRDefault="002E5496" w:rsidP="009B1D3A">
            <w:pPr>
              <w:pStyle w:val="Standard"/>
              <w:rPr>
                <w:b/>
              </w:rPr>
            </w:pPr>
          </w:p>
          <w:p w14:paraId="7C7223EE" w14:textId="77777777" w:rsidR="002E5496" w:rsidRPr="00245897" w:rsidRDefault="002E5496" w:rsidP="009B1D3A">
            <w:pPr>
              <w:pStyle w:val="Standard"/>
              <w:rPr>
                <w:b/>
              </w:rPr>
            </w:pPr>
            <w:r w:rsidRPr="00245897">
              <w:rPr>
                <w:b/>
              </w:rPr>
              <w:t>Beoordelingssystematiek:</w:t>
            </w:r>
          </w:p>
          <w:p w14:paraId="41D96C74" w14:textId="77777777" w:rsidR="002E5496" w:rsidRPr="00E32608" w:rsidRDefault="002E5496" w:rsidP="009B1D3A">
            <w:pPr>
              <w:pStyle w:val="Standard"/>
              <w:rPr>
                <w:rFonts w:cs="Calibri"/>
                <w:color w:val="000000"/>
              </w:rPr>
            </w:pPr>
            <w:r w:rsidRPr="009A264C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>
              <w:rPr>
                <w:rFonts w:ascii="Arial" w:hAnsi="Arial" w:cs="Arial"/>
                <w:sz w:val="20"/>
                <w:szCs w:val="20"/>
              </w:rPr>
              <w:t xml:space="preserve">wordt beoordeeld op basis van de mate waarin zij in staat is een realistisch antwoord te formuleren.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75E2" w14:textId="77777777" w:rsidR="002E5496" w:rsidRPr="005C3A8D" w:rsidRDefault="002E5496" w:rsidP="009B1D3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1,0</w:t>
            </w:r>
          </w:p>
        </w:tc>
      </w:tr>
      <w:tr w:rsidR="00A06BF5" w:rsidRPr="005C3A8D" w14:paraId="0DAC4BA4" w14:textId="77777777" w:rsidTr="00BA475A">
        <w:trPr>
          <w:gridBefore w:val="1"/>
          <w:wBefore w:w="7" w:type="dxa"/>
          <w:trHeight w:val="433"/>
        </w:trPr>
        <w:tc>
          <w:tcPr>
            <w:tcW w:w="94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4A856" w14:textId="46AC3677" w:rsid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A06BF5"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  <w:t>Antwoord:</w:t>
            </w:r>
          </w:p>
          <w:p w14:paraId="57B25B61" w14:textId="70688482" w:rsid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</w:p>
          <w:p w14:paraId="74B05B1F" w14:textId="2CA4A3AE" w:rsid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</w:p>
          <w:p w14:paraId="432827F2" w14:textId="77777777" w:rsidR="00A06BF5" w:rsidRP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</w:p>
          <w:p w14:paraId="6136C83A" w14:textId="76E63DFA" w:rsidR="00A06BF5" w:rsidRDefault="00A06BF5" w:rsidP="00A06BF5">
            <w:pPr>
              <w:rPr>
                <w:rFonts w:cs="Calibri"/>
                <w:color w:val="000000"/>
              </w:rPr>
            </w:pPr>
          </w:p>
        </w:tc>
      </w:tr>
    </w:tbl>
    <w:p w14:paraId="340A7B03" w14:textId="77777777" w:rsidR="002E5496" w:rsidRDefault="002E5496" w:rsidP="002E5496"/>
    <w:p w14:paraId="111DE5D4" w14:textId="769151AB" w:rsidR="00A06BF5" w:rsidRDefault="00A06BF5">
      <w:r>
        <w:br w:type="page"/>
      </w:r>
    </w:p>
    <w:tbl>
      <w:tblPr>
        <w:tblW w:w="94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"/>
        <w:gridCol w:w="1590"/>
        <w:gridCol w:w="6411"/>
        <w:gridCol w:w="1480"/>
      </w:tblGrid>
      <w:tr w:rsidR="002E5496" w:rsidRPr="005C3A8D" w14:paraId="72CC0AFE" w14:textId="77777777" w:rsidTr="009B1D3A">
        <w:trPr>
          <w:trHeight w:val="420"/>
        </w:trPr>
        <w:tc>
          <w:tcPr>
            <w:tcW w:w="948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0000"/>
            <w:noWrap/>
            <w:vAlign w:val="center"/>
            <w:hideMark/>
          </w:tcPr>
          <w:p w14:paraId="4306B149" w14:textId="77777777" w:rsidR="002E5496" w:rsidRPr="00DD5298" w:rsidRDefault="002E5496" w:rsidP="009B1D3A">
            <w:pPr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 w:rsidRPr="00DD5298">
              <w:rPr>
                <w:rFonts w:ascii="Arial" w:hAnsi="Arial" w:cs="Arial"/>
                <w:b/>
                <w:bCs/>
                <w:color w:val="FFFFFF"/>
              </w:rPr>
              <w:t>Subcriterium</w:t>
            </w:r>
            <w:proofErr w:type="spellEnd"/>
            <w:r w:rsidRPr="00DD5298">
              <w:rPr>
                <w:rFonts w:ascii="Arial" w:hAnsi="Arial" w:cs="Arial"/>
                <w:b/>
                <w:bCs/>
                <w:color w:val="FFFFFF"/>
              </w:rPr>
              <w:t xml:space="preserve"> 3 : Diverse functionaliteiten</w:t>
            </w:r>
          </w:p>
        </w:tc>
      </w:tr>
      <w:tr w:rsidR="002E5496" w:rsidRPr="005C3A8D" w14:paraId="5874FED0" w14:textId="77777777" w:rsidTr="009B1D3A">
        <w:trPr>
          <w:trHeight w:val="561"/>
        </w:trPr>
        <w:tc>
          <w:tcPr>
            <w:tcW w:w="15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AB6F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 xml:space="preserve">Aanleveren bij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Inschrijving</w:t>
            </w:r>
          </w:p>
          <w:p w14:paraId="4B939039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10BECF" w14:textId="77777777" w:rsidR="002E5496" w:rsidRPr="005C3A8D" w:rsidRDefault="002E5496" w:rsidP="009B1D3A">
            <w:pPr>
              <w:rPr>
                <w:rFonts w:cs="Calibri"/>
                <w:color w:val="000000"/>
              </w:rPr>
            </w:pPr>
            <w:r w:rsidRPr="00D340C8">
              <w:rPr>
                <w:rFonts w:ascii="Arial" w:hAnsi="Arial" w:cs="Arial"/>
                <w:sz w:val="20"/>
                <w:szCs w:val="20"/>
              </w:rPr>
              <w:t xml:space="preserve">Inschrijver mag voor de beantwoording van deze vraag </w:t>
            </w:r>
            <w:r w:rsidRPr="00604557">
              <w:rPr>
                <w:rFonts w:ascii="Arial" w:hAnsi="Arial" w:cs="Arial"/>
                <w:sz w:val="20"/>
                <w:szCs w:val="20"/>
              </w:rPr>
              <w:t xml:space="preserve">maximaal </w:t>
            </w:r>
            <w:r>
              <w:rPr>
                <w:rFonts w:ascii="Arial" w:hAnsi="Arial" w:cs="Arial"/>
                <w:sz w:val="20"/>
                <w:szCs w:val="20"/>
              </w:rPr>
              <w:t>één (1)</w:t>
            </w:r>
            <w:r w:rsidRPr="00604557">
              <w:rPr>
                <w:rFonts w:ascii="Arial" w:hAnsi="Arial" w:cs="Arial"/>
                <w:sz w:val="20"/>
                <w:szCs w:val="20"/>
              </w:rPr>
              <w:t xml:space="preserve"> enkelzijdige, leesbare pagina A4 (</w:t>
            </w:r>
            <w:proofErr w:type="spellStart"/>
            <w:r w:rsidRPr="00604557">
              <w:rPr>
                <w:rFonts w:ascii="Arial" w:hAnsi="Arial" w:cs="Arial"/>
                <w:sz w:val="20"/>
                <w:szCs w:val="20"/>
              </w:rPr>
              <w:t>Arial</w:t>
            </w:r>
            <w:proofErr w:type="spellEnd"/>
            <w:r w:rsidRPr="00604557">
              <w:rPr>
                <w:rFonts w:ascii="Arial" w:hAnsi="Arial" w:cs="Arial"/>
                <w:sz w:val="20"/>
                <w:szCs w:val="20"/>
              </w:rPr>
              <w:t xml:space="preserve"> 10pt) benutten. </w:t>
            </w:r>
            <w:r w:rsidRPr="00E95526">
              <w:rPr>
                <w:rFonts w:ascii="Arial" w:hAnsi="Arial" w:cs="Arial"/>
                <w:sz w:val="20"/>
                <w:szCs w:val="20"/>
              </w:rPr>
              <w:t xml:space="preserve">Indien er meer dan </w:t>
            </w:r>
            <w:r>
              <w:rPr>
                <w:rFonts w:ascii="Arial" w:hAnsi="Arial" w:cs="Arial"/>
                <w:sz w:val="20"/>
                <w:szCs w:val="20"/>
              </w:rPr>
              <w:t>één</w:t>
            </w:r>
            <w:r w:rsidRPr="00E95526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95526">
              <w:rPr>
                <w:rFonts w:ascii="Arial" w:hAnsi="Arial" w:cs="Arial"/>
                <w:sz w:val="20"/>
                <w:szCs w:val="20"/>
              </w:rPr>
              <w:t>) pagina A4 ingediend zullen worden, z</w:t>
            </w:r>
            <w:r>
              <w:rPr>
                <w:rFonts w:ascii="Arial" w:hAnsi="Arial" w:cs="Arial"/>
                <w:sz w:val="20"/>
                <w:szCs w:val="20"/>
              </w:rPr>
              <w:t xml:space="preserve">al </w:t>
            </w:r>
            <w:r w:rsidRPr="00E95526">
              <w:rPr>
                <w:rFonts w:ascii="Arial" w:hAnsi="Arial" w:cs="Arial"/>
                <w:sz w:val="20"/>
                <w:szCs w:val="20"/>
              </w:rPr>
              <w:t xml:space="preserve">enkel de eerste </w:t>
            </w:r>
            <w:r>
              <w:rPr>
                <w:rFonts w:ascii="Arial" w:hAnsi="Arial" w:cs="Arial"/>
                <w:sz w:val="20"/>
                <w:szCs w:val="20"/>
              </w:rPr>
              <w:t xml:space="preserve">pagina </w:t>
            </w:r>
            <w:r w:rsidRPr="00E95526">
              <w:rPr>
                <w:rFonts w:ascii="Arial" w:hAnsi="Arial" w:cs="Arial"/>
                <w:sz w:val="20"/>
                <w:szCs w:val="20"/>
              </w:rPr>
              <w:t>beoordeeld worden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5496" w:rsidRPr="005C3A8D" w14:paraId="619808FF" w14:textId="77777777" w:rsidTr="009B1D3A">
        <w:trPr>
          <w:gridBefore w:val="1"/>
          <w:wBefore w:w="7" w:type="dxa"/>
          <w:trHeight w:val="600"/>
        </w:trPr>
        <w:tc>
          <w:tcPr>
            <w:tcW w:w="80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7E6E6" w:fill="D9D9D9"/>
            <w:vAlign w:val="center"/>
            <w:hideMark/>
          </w:tcPr>
          <w:p w14:paraId="1B6055E5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Beschrijving</w:t>
            </w:r>
            <w:r w:rsidRPr="005C3A8D">
              <w:rPr>
                <w:rFonts w:cs="Calibri"/>
                <w:b/>
                <w:bCs/>
                <w:color w:val="000000"/>
              </w:rPr>
              <w:t xml:space="preserve"> </w:t>
            </w:r>
          </w:p>
          <w:p w14:paraId="59CBEDFC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7E6E6" w:fill="D9D9D9"/>
            <w:vAlign w:val="center"/>
            <w:hideMark/>
          </w:tcPr>
          <w:p w14:paraId="7F75B46F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</w:rPr>
              <w:t>Wegings</w:t>
            </w:r>
            <w:proofErr w:type="spellEnd"/>
            <w:r>
              <w:rPr>
                <w:rFonts w:cs="Calibri"/>
                <w:b/>
                <w:bCs/>
                <w:color w:val="000000"/>
              </w:rPr>
              <w:t xml:space="preserve"> factor</w:t>
            </w:r>
          </w:p>
        </w:tc>
      </w:tr>
      <w:tr w:rsidR="002E5496" w:rsidRPr="005C3A8D" w14:paraId="30DECE6E" w14:textId="77777777" w:rsidTr="009B1D3A">
        <w:trPr>
          <w:gridBefore w:val="1"/>
          <w:wBefore w:w="7" w:type="dxa"/>
          <w:trHeight w:val="912"/>
        </w:trPr>
        <w:tc>
          <w:tcPr>
            <w:tcW w:w="80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1673" w14:textId="77777777" w:rsidR="002E5496" w:rsidRDefault="002E5496" w:rsidP="009B1D3A">
            <w:pPr>
              <w:pStyle w:val="Standard"/>
              <w:rPr>
                <w:b/>
              </w:rPr>
            </w:pPr>
            <w:r w:rsidRPr="00245897">
              <w:rPr>
                <w:b/>
              </w:rPr>
              <w:t>Vraag:</w:t>
            </w:r>
          </w:p>
          <w:p w14:paraId="6BCFFE42" w14:textId="77777777" w:rsidR="002E5496" w:rsidRPr="003053BD" w:rsidRDefault="002E5496" w:rsidP="009B1D3A">
            <w:pPr>
              <w:pStyle w:val="Standard"/>
              <w:rPr>
                <w:rFonts w:ascii="Arial" w:eastAsiaTheme="minorHAnsi" w:hAnsi="Arial" w:cs="Arial"/>
                <w:kern w:val="0"/>
                <w:sz w:val="20"/>
                <w:szCs w:val="20"/>
              </w:rPr>
            </w:pPr>
            <w:r w:rsidRPr="003053BD">
              <w:rPr>
                <w:rFonts w:ascii="Arial" w:eastAsiaTheme="minorHAnsi" w:hAnsi="Arial" w:cs="Arial"/>
                <w:kern w:val="0"/>
                <w:sz w:val="20"/>
                <w:szCs w:val="20"/>
              </w:rPr>
              <w:t>Geef aan of en hoe invulling kunt geven aan de volgende zaken:</w:t>
            </w:r>
          </w:p>
          <w:p w14:paraId="255A2AEE" w14:textId="77777777" w:rsidR="002E5496" w:rsidRPr="003053BD" w:rsidRDefault="002E5496" w:rsidP="002E5496">
            <w:pPr>
              <w:pStyle w:val="Lijstaline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 er e</w:t>
            </w:r>
            <w:r w:rsidRPr="003053BD">
              <w:rPr>
                <w:rFonts w:ascii="Arial" w:hAnsi="Arial" w:cs="Arial"/>
                <w:sz w:val="20"/>
                <w:szCs w:val="20"/>
              </w:rPr>
              <w:t xml:space="preserve">en signaal naar het VO </w:t>
            </w:r>
            <w:r>
              <w:rPr>
                <w:rFonts w:ascii="Arial" w:hAnsi="Arial" w:cs="Arial"/>
                <w:sz w:val="20"/>
                <w:szCs w:val="20"/>
              </w:rPr>
              <w:t xml:space="preserve">worden gezonden </w:t>
            </w:r>
            <w:r w:rsidRPr="003053BD">
              <w:rPr>
                <w:rFonts w:ascii="Arial" w:hAnsi="Arial" w:cs="Arial"/>
                <w:sz w:val="20"/>
                <w:szCs w:val="20"/>
              </w:rPr>
              <w:t>wanneer een leerling wordt afgewezen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0F2DB72B" w14:textId="77777777" w:rsidR="002E5496" w:rsidRPr="003053BD" w:rsidRDefault="002E5496" w:rsidP="002E5496">
            <w:pPr>
              <w:pStyle w:val="Lijstaline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053BD">
              <w:rPr>
                <w:rFonts w:ascii="Arial" w:hAnsi="Arial" w:cs="Arial"/>
                <w:sz w:val="20"/>
                <w:szCs w:val="20"/>
              </w:rPr>
              <w:t xml:space="preserve">Indien een leerling voor een intake wordt uitgenodigd, </w:t>
            </w:r>
            <w:r>
              <w:rPr>
                <w:rFonts w:ascii="Arial" w:hAnsi="Arial" w:cs="Arial"/>
                <w:sz w:val="20"/>
                <w:szCs w:val="20"/>
              </w:rPr>
              <w:t xml:space="preserve">kan dan de </w:t>
            </w:r>
            <w:r w:rsidRPr="003053BD">
              <w:rPr>
                <w:rFonts w:ascii="Arial" w:hAnsi="Arial" w:cs="Arial"/>
                <w:sz w:val="20"/>
                <w:szCs w:val="20"/>
              </w:rPr>
              <w:t>geplande intake-datum zichtbaar zijn voor de betrokkenen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67D8A3C4" w14:textId="77777777" w:rsidR="002E5496" w:rsidRDefault="002E5496" w:rsidP="002E5496">
            <w:pPr>
              <w:pStyle w:val="Lijstaline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053BD">
              <w:rPr>
                <w:rFonts w:ascii="Arial" w:hAnsi="Arial" w:cs="Arial"/>
                <w:sz w:val="20"/>
                <w:szCs w:val="20"/>
              </w:rPr>
              <w:t xml:space="preserve">Indien een leerling wordt afgewezen </w:t>
            </w:r>
            <w:r>
              <w:rPr>
                <w:rFonts w:ascii="Arial" w:hAnsi="Arial" w:cs="Arial"/>
                <w:sz w:val="20"/>
                <w:szCs w:val="20"/>
              </w:rPr>
              <w:t>kan de</w:t>
            </w:r>
            <w:r w:rsidRPr="003053BD">
              <w:rPr>
                <w:rFonts w:ascii="Arial" w:hAnsi="Arial" w:cs="Arial"/>
                <w:sz w:val="20"/>
                <w:szCs w:val="20"/>
              </w:rPr>
              <w:t xml:space="preserve"> reden van afwijzing (niet plaatsen) ingevoerd</w:t>
            </w:r>
            <w:r>
              <w:rPr>
                <w:rFonts w:ascii="Arial" w:hAnsi="Arial" w:cs="Arial"/>
                <w:sz w:val="20"/>
                <w:szCs w:val="20"/>
              </w:rPr>
              <w:t xml:space="preserve"> worden?</w:t>
            </w:r>
            <w:r w:rsidRPr="003053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D0F8A6A" w14:textId="77777777" w:rsidR="002E5496" w:rsidRDefault="002E5496" w:rsidP="002E5496">
            <w:pPr>
              <w:pStyle w:val="Lijstaline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Hoe denkt u </w:t>
            </w:r>
            <w:r w:rsidRPr="003D0B9A">
              <w:rPr>
                <w:rFonts w:ascii="Arial" w:hAnsi="Arial" w:cs="Arial"/>
                <w:sz w:val="20"/>
                <w:szCs w:val="20"/>
              </w:rPr>
              <w:t xml:space="preserve">doorstroomdossier/portfolio/LOB-dossier </w:t>
            </w:r>
            <w:r>
              <w:rPr>
                <w:rFonts w:ascii="Arial" w:hAnsi="Arial" w:cs="Arial"/>
                <w:sz w:val="20"/>
                <w:szCs w:val="20"/>
              </w:rPr>
              <w:t xml:space="preserve">te kunnen integreren in uw oplossing? </w:t>
            </w:r>
          </w:p>
          <w:p w14:paraId="583DFA25" w14:textId="77777777" w:rsidR="002E5496" w:rsidRDefault="002E5496" w:rsidP="009B1D3A">
            <w:pPr>
              <w:pStyle w:val="Standard"/>
            </w:pPr>
          </w:p>
          <w:p w14:paraId="5CB23E2C" w14:textId="77777777" w:rsidR="002E5496" w:rsidRPr="00245897" w:rsidRDefault="002E5496" w:rsidP="009B1D3A">
            <w:pPr>
              <w:pStyle w:val="Standard"/>
              <w:rPr>
                <w:b/>
              </w:rPr>
            </w:pPr>
            <w:r w:rsidRPr="00245897">
              <w:rPr>
                <w:b/>
              </w:rPr>
              <w:t>Beoordelingssystematiek:</w:t>
            </w:r>
          </w:p>
          <w:p w14:paraId="3D080AEE" w14:textId="77777777" w:rsidR="002E5496" w:rsidRPr="009A264C" w:rsidRDefault="002E5496" w:rsidP="009B1D3A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053BD">
              <w:rPr>
                <w:rFonts w:ascii="Arial" w:hAnsi="Arial" w:cs="Arial"/>
                <w:sz w:val="20"/>
                <w:szCs w:val="20"/>
              </w:rPr>
              <w:t xml:space="preserve">U wordt beoordeeld op basis van volledigheid en gedetailleerdheid van het antwoord. </w:t>
            </w:r>
          </w:p>
          <w:p w14:paraId="78982A58" w14:textId="77777777" w:rsidR="002E5496" w:rsidRPr="00BB5585" w:rsidRDefault="002E5496" w:rsidP="009B1D3A">
            <w:pPr>
              <w:spacing w:line="288" w:lineRule="auto"/>
              <w:rPr>
                <w:rFonts w:cs="Calibri"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62AA" w14:textId="77777777" w:rsidR="002E5496" w:rsidRPr="005C3A8D" w:rsidRDefault="002E5496" w:rsidP="009B1D3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1,0</w:t>
            </w:r>
          </w:p>
        </w:tc>
      </w:tr>
      <w:tr w:rsidR="00A06BF5" w:rsidRPr="005C3A8D" w14:paraId="22EA2367" w14:textId="77777777" w:rsidTr="00A06BF5">
        <w:trPr>
          <w:gridBefore w:val="1"/>
          <w:wBefore w:w="7" w:type="dxa"/>
          <w:trHeight w:val="912"/>
        </w:trPr>
        <w:tc>
          <w:tcPr>
            <w:tcW w:w="94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1710D3" w14:textId="0057627A" w:rsid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A06BF5"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  <w:t>Antwoord:</w:t>
            </w:r>
          </w:p>
          <w:p w14:paraId="3369975F" w14:textId="74E0E210" w:rsid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</w:p>
          <w:p w14:paraId="724D8422" w14:textId="77777777" w:rsidR="00A06BF5" w:rsidRP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</w:p>
          <w:p w14:paraId="4F2A401B" w14:textId="77777777" w:rsidR="00A06BF5" w:rsidRDefault="00A06BF5" w:rsidP="00A06BF5">
            <w:pPr>
              <w:rPr>
                <w:rFonts w:cs="Calibri"/>
                <w:color w:val="000000"/>
              </w:rPr>
            </w:pPr>
          </w:p>
        </w:tc>
      </w:tr>
    </w:tbl>
    <w:p w14:paraId="6EA20E0D" w14:textId="62F4CA7B" w:rsidR="00A06BF5" w:rsidRDefault="00A06BF5" w:rsidP="002E5496"/>
    <w:p w14:paraId="6408BD8D" w14:textId="77777777" w:rsidR="00A06BF5" w:rsidRDefault="00A06BF5">
      <w:r>
        <w:br w:type="page"/>
      </w:r>
    </w:p>
    <w:tbl>
      <w:tblPr>
        <w:tblW w:w="94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"/>
        <w:gridCol w:w="1590"/>
        <w:gridCol w:w="6411"/>
        <w:gridCol w:w="1480"/>
      </w:tblGrid>
      <w:tr w:rsidR="002E5496" w:rsidRPr="005C3A8D" w14:paraId="696BAC20" w14:textId="77777777" w:rsidTr="009B1D3A">
        <w:trPr>
          <w:trHeight w:val="420"/>
        </w:trPr>
        <w:tc>
          <w:tcPr>
            <w:tcW w:w="948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0000"/>
            <w:noWrap/>
            <w:vAlign w:val="center"/>
            <w:hideMark/>
          </w:tcPr>
          <w:p w14:paraId="1AF94F80" w14:textId="77777777" w:rsidR="002E5496" w:rsidRPr="00DD5298" w:rsidRDefault="002E5496" w:rsidP="009B1D3A">
            <w:pPr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 w:rsidRPr="00DD5298">
              <w:rPr>
                <w:rFonts w:ascii="Arial" w:hAnsi="Arial" w:cs="Arial"/>
                <w:b/>
                <w:bCs/>
                <w:color w:val="FFFFFF"/>
              </w:rPr>
              <w:t>Subcriterium</w:t>
            </w:r>
            <w:proofErr w:type="spellEnd"/>
            <w:r w:rsidRPr="00DD5298">
              <w:rPr>
                <w:rFonts w:ascii="Arial" w:hAnsi="Arial" w:cs="Arial"/>
                <w:b/>
                <w:bCs/>
                <w:color w:val="FFFFFF"/>
              </w:rPr>
              <w:t xml:space="preserve"> 4 : Duurzaamheid</w:t>
            </w:r>
            <w:r>
              <w:rPr>
                <w:rFonts w:ascii="Arial" w:hAnsi="Arial" w:cs="Arial"/>
                <w:b/>
                <w:bCs/>
                <w:color w:val="FFFFFF"/>
              </w:rPr>
              <w:t>, diversiteit en inclusie</w:t>
            </w:r>
          </w:p>
        </w:tc>
      </w:tr>
      <w:tr w:rsidR="002E5496" w:rsidRPr="005C3A8D" w14:paraId="067D79D3" w14:textId="77777777" w:rsidTr="009B1D3A">
        <w:trPr>
          <w:trHeight w:val="561"/>
        </w:trPr>
        <w:tc>
          <w:tcPr>
            <w:tcW w:w="15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4487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 xml:space="preserve">Aanleveren bij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Inschrijving</w:t>
            </w:r>
          </w:p>
          <w:p w14:paraId="2BCCE761" w14:textId="77777777" w:rsidR="002E5496" w:rsidRPr="00BD488F" w:rsidRDefault="002E5496" w:rsidP="009B1D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488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54323" w14:textId="77777777" w:rsidR="002E5496" w:rsidRPr="005C3A8D" w:rsidRDefault="002E5496" w:rsidP="009B1D3A">
            <w:pPr>
              <w:rPr>
                <w:rFonts w:cs="Calibri"/>
                <w:color w:val="000000"/>
              </w:rPr>
            </w:pPr>
            <w:r w:rsidRPr="00BD488F">
              <w:rPr>
                <w:rFonts w:ascii="Arial" w:hAnsi="Arial" w:cs="Arial"/>
                <w:sz w:val="20"/>
                <w:szCs w:val="20"/>
              </w:rPr>
              <w:t xml:space="preserve">Inschrijver beschrijft dit onderdeel op maximaal </w:t>
            </w:r>
            <w:r>
              <w:rPr>
                <w:rFonts w:ascii="Arial" w:hAnsi="Arial" w:cs="Arial"/>
                <w:sz w:val="20"/>
                <w:szCs w:val="20"/>
              </w:rPr>
              <w:t>twee</w:t>
            </w:r>
            <w:r w:rsidRPr="00BD488F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D488F">
              <w:rPr>
                <w:rFonts w:ascii="Arial" w:hAnsi="Arial" w:cs="Arial"/>
                <w:sz w:val="20"/>
                <w:szCs w:val="20"/>
              </w:rPr>
              <w:t xml:space="preserve">) pagina’s A4, lettertype </w:t>
            </w:r>
            <w:proofErr w:type="spellStart"/>
            <w:r w:rsidRPr="00BD488F">
              <w:rPr>
                <w:rFonts w:ascii="Arial" w:hAnsi="Arial" w:cs="Arial"/>
                <w:sz w:val="20"/>
                <w:szCs w:val="20"/>
              </w:rPr>
              <w:t>Arial</w:t>
            </w:r>
            <w:proofErr w:type="spellEnd"/>
            <w:r w:rsidRPr="00BD488F">
              <w:rPr>
                <w:rFonts w:ascii="Arial" w:hAnsi="Arial" w:cs="Arial"/>
                <w:sz w:val="20"/>
                <w:szCs w:val="20"/>
              </w:rPr>
              <w:t xml:space="preserve">, 10 </w:t>
            </w:r>
            <w:proofErr w:type="spellStart"/>
            <w:r w:rsidRPr="00BD488F">
              <w:rPr>
                <w:rFonts w:ascii="Arial" w:hAnsi="Arial" w:cs="Arial"/>
                <w:sz w:val="20"/>
                <w:szCs w:val="20"/>
              </w:rPr>
              <w:t>pnt</w:t>
            </w:r>
            <w:proofErr w:type="spellEnd"/>
            <w:r w:rsidRPr="00BD488F">
              <w:rPr>
                <w:rFonts w:ascii="Arial" w:hAnsi="Arial" w:cs="Arial"/>
                <w:sz w:val="20"/>
                <w:szCs w:val="20"/>
              </w:rPr>
              <w:t xml:space="preserve">. Indien er meer dan </w:t>
            </w:r>
            <w:r>
              <w:rPr>
                <w:rFonts w:ascii="Arial" w:hAnsi="Arial" w:cs="Arial"/>
                <w:sz w:val="20"/>
                <w:szCs w:val="20"/>
              </w:rPr>
              <w:t>twee</w:t>
            </w:r>
            <w:r w:rsidRPr="00BD488F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D488F">
              <w:rPr>
                <w:rFonts w:ascii="Arial" w:hAnsi="Arial" w:cs="Arial"/>
                <w:sz w:val="20"/>
                <w:szCs w:val="20"/>
              </w:rPr>
              <w:t xml:space="preserve">) pagina’s A4 ingediend zullen worden, zullen enkel de eerste </w:t>
            </w:r>
            <w:r>
              <w:rPr>
                <w:rFonts w:ascii="Arial" w:hAnsi="Arial" w:cs="Arial"/>
                <w:sz w:val="20"/>
                <w:szCs w:val="20"/>
              </w:rPr>
              <w:t>twee</w:t>
            </w:r>
            <w:r w:rsidRPr="00BD488F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D488F">
              <w:rPr>
                <w:rFonts w:ascii="Arial" w:hAnsi="Arial" w:cs="Arial"/>
                <w:sz w:val="20"/>
                <w:szCs w:val="20"/>
              </w:rPr>
              <w:t>) pagina’s beoordeeld worden.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E5496" w:rsidRPr="005C3A8D" w14:paraId="7971C52D" w14:textId="77777777" w:rsidTr="009B1D3A">
        <w:trPr>
          <w:gridBefore w:val="1"/>
          <w:wBefore w:w="7" w:type="dxa"/>
          <w:trHeight w:val="600"/>
        </w:trPr>
        <w:tc>
          <w:tcPr>
            <w:tcW w:w="8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D9D9D9"/>
            <w:vAlign w:val="center"/>
            <w:hideMark/>
          </w:tcPr>
          <w:p w14:paraId="16B73A8B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Beschrijving</w:t>
            </w:r>
            <w:r w:rsidRPr="005C3A8D">
              <w:rPr>
                <w:rFonts w:cs="Calibri"/>
                <w:b/>
                <w:bCs/>
                <w:color w:val="000000"/>
              </w:rPr>
              <w:t xml:space="preserve"> </w:t>
            </w:r>
          </w:p>
          <w:p w14:paraId="0E4DA464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D9D9D9"/>
            <w:vAlign w:val="center"/>
            <w:hideMark/>
          </w:tcPr>
          <w:p w14:paraId="53A84527" w14:textId="77777777" w:rsidR="002E5496" w:rsidRPr="005C3A8D" w:rsidRDefault="002E5496" w:rsidP="009B1D3A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</w:rPr>
              <w:t>Wegings</w:t>
            </w:r>
            <w:proofErr w:type="spellEnd"/>
            <w:r>
              <w:rPr>
                <w:rFonts w:cs="Calibri"/>
                <w:b/>
                <w:bCs/>
                <w:color w:val="000000"/>
              </w:rPr>
              <w:t xml:space="preserve"> factor</w:t>
            </w:r>
          </w:p>
        </w:tc>
      </w:tr>
      <w:tr w:rsidR="002E5496" w:rsidRPr="005C3A8D" w14:paraId="75FF935C" w14:textId="77777777" w:rsidTr="009B1D3A">
        <w:trPr>
          <w:gridBefore w:val="1"/>
          <w:wBefore w:w="7" w:type="dxa"/>
          <w:trHeight w:val="698"/>
        </w:trPr>
        <w:tc>
          <w:tcPr>
            <w:tcW w:w="80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51A7" w14:textId="77777777" w:rsidR="002E5496" w:rsidRPr="00245897" w:rsidRDefault="002E5496" w:rsidP="009B1D3A">
            <w:pPr>
              <w:pStyle w:val="Standard"/>
              <w:rPr>
                <w:b/>
              </w:rPr>
            </w:pPr>
            <w:r w:rsidRPr="00245897">
              <w:rPr>
                <w:b/>
              </w:rPr>
              <w:t>Vraag:</w:t>
            </w:r>
          </w:p>
          <w:p w14:paraId="33972259" w14:textId="77777777" w:rsidR="002E5496" w:rsidRPr="00B70780" w:rsidRDefault="002E5496" w:rsidP="002E5496">
            <w:pPr>
              <w:pStyle w:val="Lijstalinea"/>
              <w:numPr>
                <w:ilvl w:val="0"/>
                <w:numId w:val="38"/>
              </w:numPr>
              <w:spacing w:line="240" w:lineRule="auto"/>
              <w:ind w:left="454"/>
              <w:rPr>
                <w:rFonts w:ascii="Arial" w:hAnsi="Arial" w:cs="Arial"/>
                <w:sz w:val="20"/>
              </w:rPr>
            </w:pPr>
            <w:r w:rsidRPr="00B70780">
              <w:rPr>
                <w:rFonts w:ascii="Arial" w:hAnsi="Arial" w:cs="Arial"/>
                <w:sz w:val="20"/>
              </w:rPr>
              <w:t xml:space="preserve">Welke </w:t>
            </w:r>
            <w:r>
              <w:rPr>
                <w:rFonts w:ascii="Arial" w:hAnsi="Arial" w:cs="Arial"/>
                <w:sz w:val="20"/>
              </w:rPr>
              <w:t xml:space="preserve">beleid en </w:t>
            </w:r>
            <w:r w:rsidRPr="00B70780">
              <w:rPr>
                <w:rFonts w:ascii="Arial" w:hAnsi="Arial" w:cs="Arial"/>
                <w:sz w:val="20"/>
              </w:rPr>
              <w:t>d</w:t>
            </w:r>
            <w:r>
              <w:rPr>
                <w:rFonts w:ascii="Arial" w:hAnsi="Arial" w:cs="Arial"/>
                <w:sz w:val="20"/>
              </w:rPr>
              <w:t>oelstellingen ten aanzien van duurzaamheid, diversiteit en inclusie h</w:t>
            </w:r>
            <w:r w:rsidRPr="00B70780">
              <w:rPr>
                <w:rFonts w:ascii="Arial" w:hAnsi="Arial" w:cs="Arial"/>
                <w:sz w:val="20"/>
              </w:rPr>
              <w:t>eeft Inschrijver geformuleerd en ge</w:t>
            </w:r>
            <w:r>
              <w:rPr>
                <w:rFonts w:ascii="Arial" w:hAnsi="Arial" w:cs="Arial"/>
                <w:sz w:val="20"/>
              </w:rPr>
              <w:t xml:space="preserve">ïmplementeerd binnen </w:t>
            </w:r>
            <w:r w:rsidRPr="00B70780">
              <w:rPr>
                <w:rFonts w:ascii="Arial" w:hAnsi="Arial" w:cs="Arial"/>
                <w:sz w:val="20"/>
              </w:rPr>
              <w:t>de eigen organisatie;</w:t>
            </w:r>
          </w:p>
          <w:p w14:paraId="480D9064" w14:textId="77777777" w:rsidR="002E5496" w:rsidRPr="00F37630" w:rsidRDefault="002E5496" w:rsidP="002E5496">
            <w:pPr>
              <w:pStyle w:val="Lijstalinea"/>
              <w:numPr>
                <w:ilvl w:val="0"/>
                <w:numId w:val="38"/>
              </w:numPr>
              <w:spacing w:line="240" w:lineRule="auto"/>
              <w:ind w:left="454"/>
              <w:rPr>
                <w:rFonts w:ascii="Arial" w:hAnsi="Arial" w:cs="Arial"/>
                <w:sz w:val="20"/>
              </w:rPr>
            </w:pPr>
            <w:r w:rsidRPr="00F37630">
              <w:rPr>
                <w:rFonts w:ascii="Arial" w:hAnsi="Arial" w:cs="Arial"/>
                <w:sz w:val="20"/>
              </w:rPr>
              <w:t>Hoe zal Inschrijver de doelstellingen ten aanzien van duurzaamheid, diversiteit en inclusie vertalen naar uitvoering van de opdracht;</w:t>
            </w:r>
          </w:p>
          <w:p w14:paraId="4B6920EC" w14:textId="77777777" w:rsidR="002E5496" w:rsidRPr="00B70780" w:rsidRDefault="002E5496" w:rsidP="002E5496">
            <w:pPr>
              <w:pStyle w:val="Lijstalinea"/>
              <w:numPr>
                <w:ilvl w:val="0"/>
                <w:numId w:val="38"/>
              </w:numPr>
              <w:spacing w:line="240" w:lineRule="auto"/>
              <w:ind w:left="454"/>
              <w:rPr>
                <w:rFonts w:ascii="Arial" w:hAnsi="Arial" w:cs="Arial"/>
                <w:sz w:val="20"/>
              </w:rPr>
            </w:pPr>
            <w:r w:rsidRPr="00B70780">
              <w:rPr>
                <w:rFonts w:ascii="Arial" w:hAnsi="Arial" w:cs="Arial"/>
                <w:sz w:val="20"/>
              </w:rPr>
              <w:t xml:space="preserve">Op welke wijze zal Inschrijver zich inspannen om innovatieve ideeën te genereren en de organisatie van inzichten verrijken met betrekking tot </w:t>
            </w:r>
            <w:r w:rsidRPr="00F37630">
              <w:rPr>
                <w:rFonts w:ascii="Arial" w:hAnsi="Arial" w:cs="Arial"/>
                <w:sz w:val="20"/>
              </w:rPr>
              <w:t>de doelstellingen ten aanzien van duurzaamheid, diversiteit en inclusie</w:t>
            </w:r>
            <w:r w:rsidRPr="00B70780">
              <w:rPr>
                <w:rFonts w:ascii="Arial" w:hAnsi="Arial" w:cs="Arial"/>
                <w:sz w:val="20"/>
              </w:rPr>
              <w:t xml:space="preserve">. </w:t>
            </w:r>
          </w:p>
          <w:p w14:paraId="1B20DA59" w14:textId="77777777" w:rsidR="002E5496" w:rsidRDefault="002E5496" w:rsidP="009B1D3A">
            <w:pPr>
              <w:pStyle w:val="Standard"/>
            </w:pPr>
          </w:p>
          <w:p w14:paraId="56654F4A" w14:textId="77777777" w:rsidR="002E5496" w:rsidRPr="00245897" w:rsidRDefault="002E5496" w:rsidP="009B1D3A">
            <w:pPr>
              <w:pStyle w:val="Standard"/>
              <w:rPr>
                <w:b/>
              </w:rPr>
            </w:pPr>
            <w:r w:rsidRPr="00245897">
              <w:rPr>
                <w:b/>
              </w:rPr>
              <w:t>Beoordelingssystematiek:</w:t>
            </w:r>
          </w:p>
          <w:p w14:paraId="079FA440" w14:textId="77777777" w:rsidR="002E5496" w:rsidRPr="004954A2" w:rsidRDefault="002E5496" w:rsidP="002E5496">
            <w:pPr>
              <w:pStyle w:val="Lijstalinea"/>
              <w:numPr>
                <w:ilvl w:val="0"/>
                <w:numId w:val="38"/>
              </w:numPr>
              <w:spacing w:line="240" w:lineRule="auto"/>
              <w:ind w:left="483"/>
              <w:rPr>
                <w:rFonts w:cs="Calibri"/>
                <w:color w:val="000000"/>
              </w:rPr>
            </w:pPr>
            <w:r w:rsidRPr="00B70780">
              <w:rPr>
                <w:rFonts w:ascii="Arial" w:hAnsi="Arial" w:cs="Arial"/>
                <w:sz w:val="20"/>
              </w:rPr>
              <w:t xml:space="preserve">De </w:t>
            </w:r>
            <w:r>
              <w:rPr>
                <w:rFonts w:ascii="Arial" w:hAnsi="Arial" w:cs="Arial"/>
                <w:sz w:val="20"/>
              </w:rPr>
              <w:t xml:space="preserve">relevantie van voorgestelde duurzaamheidsmaateregelen ten aanzien van uitvoering van de opdracht.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E0FA" w14:textId="77777777" w:rsidR="002E5496" w:rsidRPr="005C3A8D" w:rsidRDefault="002E5496" w:rsidP="009B1D3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1,0</w:t>
            </w:r>
          </w:p>
        </w:tc>
      </w:tr>
      <w:tr w:rsidR="00A06BF5" w:rsidRPr="005C3A8D" w14:paraId="39382ED3" w14:textId="77777777" w:rsidTr="00A06BF5">
        <w:trPr>
          <w:gridBefore w:val="1"/>
          <w:wBefore w:w="7" w:type="dxa"/>
          <w:trHeight w:val="698"/>
        </w:trPr>
        <w:tc>
          <w:tcPr>
            <w:tcW w:w="94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CC2336" w14:textId="77777777" w:rsidR="00A06BF5" w:rsidRPr="00A06BF5" w:rsidRDefault="00A06BF5" w:rsidP="00A06BF5">
            <w:pPr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A06BF5"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en-US"/>
              </w:rPr>
              <w:t>Antwoord:</w:t>
            </w:r>
          </w:p>
          <w:p w14:paraId="5CF4DFBD" w14:textId="77777777" w:rsidR="00A06BF5" w:rsidRDefault="00A06BF5" w:rsidP="00A06BF5">
            <w:pPr>
              <w:rPr>
                <w:rFonts w:cs="Calibri"/>
                <w:color w:val="000000"/>
              </w:rPr>
            </w:pPr>
          </w:p>
        </w:tc>
      </w:tr>
    </w:tbl>
    <w:p w14:paraId="68C527A1" w14:textId="77777777" w:rsidR="002E5496" w:rsidRDefault="002E5496" w:rsidP="002E5496"/>
    <w:bookmarkEnd w:id="0"/>
    <w:p w14:paraId="67F69CC4" w14:textId="7AE90ACD" w:rsidR="001730B9" w:rsidRDefault="001730B9" w:rsidP="006D1EBC"/>
    <w:p w14:paraId="5950677D" w14:textId="7C9EFA8D" w:rsidR="001730B9" w:rsidRDefault="001730B9" w:rsidP="006D1EBC"/>
    <w:p w14:paraId="08284496" w14:textId="0BDBD948" w:rsidR="001730B9" w:rsidRDefault="001730B9" w:rsidP="006D1EBC"/>
    <w:p w14:paraId="1217F674" w14:textId="3C56878C" w:rsidR="001730B9" w:rsidRDefault="001730B9" w:rsidP="006D1EBC"/>
    <w:p w14:paraId="5E9AE3AB" w14:textId="771D00D8" w:rsidR="001730B9" w:rsidRDefault="001730B9" w:rsidP="006D1EBC"/>
    <w:p w14:paraId="2EB643A0" w14:textId="6B324944" w:rsidR="001730B9" w:rsidRDefault="001730B9" w:rsidP="006D1EBC"/>
    <w:p w14:paraId="03319D7C" w14:textId="77777777" w:rsidR="00BB6C64" w:rsidRDefault="00BB6C64" w:rsidP="006D1EBC"/>
    <w:p w14:paraId="5BD960A1" w14:textId="77777777" w:rsidR="00BB5585" w:rsidRPr="004E5D5D" w:rsidRDefault="00BB5585" w:rsidP="00BB5585">
      <w:pPr>
        <w:rPr>
          <w:b/>
          <w:sz w:val="22"/>
          <w:szCs w:val="22"/>
        </w:rPr>
      </w:pPr>
      <w:r w:rsidRPr="004E5D5D">
        <w:rPr>
          <w:b/>
          <w:sz w:val="22"/>
          <w:szCs w:val="22"/>
        </w:rPr>
        <w:t>Ondertekening:</w:t>
      </w:r>
    </w:p>
    <w:p w14:paraId="3D5CEEC9" w14:textId="77777777" w:rsidR="00BB5585" w:rsidRPr="004E5D5D" w:rsidRDefault="00BB5585" w:rsidP="00BB5585"/>
    <w:p w14:paraId="31416DE3" w14:textId="77777777" w:rsidR="00BB5585" w:rsidRPr="00D57DE7" w:rsidRDefault="00BB5585" w:rsidP="00BB5585">
      <w:pPr>
        <w:spacing w:before="280"/>
        <w:rPr>
          <w:rFonts w:eastAsia="Calibri"/>
          <w:sz w:val="20"/>
          <w:lang w:eastAsia="en-US"/>
        </w:rPr>
      </w:pPr>
      <w:r w:rsidRPr="00D57DE7">
        <w:rPr>
          <w:rFonts w:eastAsia="Calibri"/>
          <w:sz w:val="20"/>
          <w:lang w:eastAsia="en-US"/>
        </w:rPr>
        <w:t xml:space="preserve">Naam Inschrijver: </w:t>
      </w:r>
      <w:r w:rsidRPr="00D57DE7">
        <w:rPr>
          <w:rFonts w:eastAsia="Calibri"/>
          <w:sz w:val="20"/>
          <w:lang w:eastAsia="en-US"/>
        </w:rPr>
        <w:tab/>
        <w:t>………………………………………………………………………….</w:t>
      </w:r>
    </w:p>
    <w:p w14:paraId="36216147" w14:textId="77777777" w:rsidR="00BB5585" w:rsidRPr="00D57DE7" w:rsidRDefault="00BB5585" w:rsidP="00BB5585">
      <w:pPr>
        <w:spacing w:before="280"/>
        <w:rPr>
          <w:rFonts w:eastAsia="Calibri"/>
          <w:sz w:val="20"/>
          <w:lang w:eastAsia="en-US"/>
        </w:rPr>
      </w:pPr>
      <w:r w:rsidRPr="00D57DE7">
        <w:rPr>
          <w:rFonts w:eastAsia="Calibri"/>
          <w:sz w:val="20"/>
          <w:lang w:eastAsia="en-US"/>
        </w:rPr>
        <w:t xml:space="preserve">Naam persoon: </w:t>
      </w:r>
      <w:r w:rsidRPr="00D57DE7">
        <w:rPr>
          <w:rFonts w:eastAsia="Calibri"/>
          <w:sz w:val="20"/>
          <w:lang w:eastAsia="en-US"/>
        </w:rPr>
        <w:tab/>
        <w:t>………………………………………………………………………….</w:t>
      </w:r>
    </w:p>
    <w:p w14:paraId="399DA308" w14:textId="77777777" w:rsidR="00BB5585" w:rsidRPr="00D57DE7" w:rsidRDefault="00BB5585" w:rsidP="00BB5585">
      <w:pPr>
        <w:spacing w:before="280"/>
        <w:rPr>
          <w:rFonts w:eastAsia="Calibri"/>
          <w:sz w:val="20"/>
          <w:lang w:eastAsia="en-US"/>
        </w:rPr>
      </w:pPr>
      <w:r w:rsidRPr="00D57DE7">
        <w:rPr>
          <w:rFonts w:eastAsia="Calibri"/>
          <w:sz w:val="20"/>
          <w:lang w:eastAsia="en-US"/>
        </w:rPr>
        <w:t>Datum:</w:t>
      </w:r>
      <w:r w:rsidRPr="00D57DE7">
        <w:rPr>
          <w:rFonts w:eastAsia="Calibri"/>
          <w:sz w:val="20"/>
          <w:lang w:eastAsia="en-US"/>
        </w:rPr>
        <w:tab/>
      </w:r>
      <w:r w:rsidRPr="00D57DE7">
        <w:rPr>
          <w:rFonts w:eastAsia="Calibri"/>
          <w:sz w:val="20"/>
          <w:lang w:eastAsia="en-US"/>
        </w:rPr>
        <w:tab/>
        <w:t>………………………………………………………………………….</w:t>
      </w:r>
    </w:p>
    <w:p w14:paraId="6F843342" w14:textId="77777777" w:rsidR="00BB5585" w:rsidRPr="00D57DE7" w:rsidRDefault="00BB5585" w:rsidP="00BB5585">
      <w:pPr>
        <w:spacing w:before="280"/>
        <w:rPr>
          <w:rFonts w:eastAsia="Calibri"/>
          <w:sz w:val="20"/>
          <w:lang w:eastAsia="en-US"/>
        </w:rPr>
      </w:pPr>
    </w:p>
    <w:p w14:paraId="3DAF6483" w14:textId="77777777" w:rsidR="00BB5585" w:rsidRPr="00D57DE7" w:rsidRDefault="00BB5585" w:rsidP="00BB5585">
      <w:pPr>
        <w:spacing w:before="280"/>
        <w:rPr>
          <w:rFonts w:eastAsia="Calibri"/>
          <w:sz w:val="20"/>
          <w:lang w:eastAsia="en-US"/>
        </w:rPr>
      </w:pPr>
    </w:p>
    <w:p w14:paraId="0CAFC10C" w14:textId="77777777" w:rsidR="00BB5585" w:rsidRPr="00D57DE7" w:rsidRDefault="00BB5585" w:rsidP="00BB5585">
      <w:pPr>
        <w:widowControl w:val="0"/>
        <w:autoSpaceDE w:val="0"/>
        <w:autoSpaceDN w:val="0"/>
        <w:adjustRightInd w:val="0"/>
        <w:jc w:val="both"/>
        <w:rPr>
          <w:rFonts w:cs="Tahoma"/>
          <w:sz w:val="20"/>
        </w:rPr>
      </w:pPr>
      <w:r w:rsidRPr="00D57DE7">
        <w:rPr>
          <w:rFonts w:eastAsia="Calibri"/>
          <w:sz w:val="20"/>
          <w:lang w:eastAsia="en-US"/>
        </w:rPr>
        <w:t>Handtekening:</w:t>
      </w:r>
      <w:r w:rsidRPr="00D57DE7">
        <w:rPr>
          <w:rFonts w:eastAsia="Calibri"/>
          <w:sz w:val="20"/>
          <w:lang w:eastAsia="en-US"/>
        </w:rPr>
        <w:tab/>
        <w:t>………………………………………………………………………….</w:t>
      </w:r>
      <w:r w:rsidRPr="00D57DE7">
        <w:rPr>
          <w:rFonts w:eastAsia="Calibri"/>
          <w:b/>
          <w:sz w:val="20"/>
          <w:lang w:eastAsia="en-US"/>
        </w:rPr>
        <w:br/>
      </w:r>
    </w:p>
    <w:p w14:paraId="4D8D9976" w14:textId="77777777" w:rsidR="00BB5585" w:rsidRPr="00D57DE7" w:rsidRDefault="00BB5585" w:rsidP="00BB5585">
      <w:pPr>
        <w:widowControl w:val="0"/>
        <w:autoSpaceDE w:val="0"/>
        <w:autoSpaceDN w:val="0"/>
        <w:adjustRightInd w:val="0"/>
        <w:jc w:val="both"/>
        <w:rPr>
          <w:rFonts w:cs="Tahoma"/>
          <w:sz w:val="20"/>
        </w:rPr>
      </w:pPr>
    </w:p>
    <w:p w14:paraId="4C45353C" w14:textId="77777777" w:rsidR="00BB5585" w:rsidRPr="00D57DE7" w:rsidRDefault="00BB5585" w:rsidP="00BB5585">
      <w:pPr>
        <w:widowControl w:val="0"/>
        <w:autoSpaceDE w:val="0"/>
        <w:autoSpaceDN w:val="0"/>
        <w:adjustRightInd w:val="0"/>
        <w:jc w:val="both"/>
        <w:rPr>
          <w:rFonts w:cs="Tahoma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4"/>
      </w:tblGrid>
      <w:tr w:rsidR="00BB5585" w:rsidRPr="00D57DE7" w14:paraId="347062A8" w14:textId="77777777" w:rsidTr="000F4BF9">
        <w:tc>
          <w:tcPr>
            <w:tcW w:w="9054" w:type="dxa"/>
          </w:tcPr>
          <w:p w14:paraId="161811D2" w14:textId="6D9C7F3B" w:rsidR="00BB5585" w:rsidRPr="00C52F65" w:rsidRDefault="00BB5585" w:rsidP="000F4BF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cs="Tahoma"/>
                <w:lang w:val="nl-NL"/>
              </w:rPr>
            </w:pPr>
            <w:r w:rsidRPr="00C52F65">
              <w:rPr>
                <w:rFonts w:cs="Tahoma"/>
                <w:lang w:val="nl-NL"/>
              </w:rPr>
              <w:t>D</w:t>
            </w:r>
            <w:r>
              <w:rPr>
                <w:rFonts w:cs="Tahoma"/>
                <w:lang w:val="nl-NL"/>
              </w:rPr>
              <w:t xml:space="preserve">it Formulier </w:t>
            </w:r>
            <w:r w:rsidRPr="00C52F65">
              <w:rPr>
                <w:rFonts w:cs="Tahoma"/>
                <w:lang w:val="nl-NL"/>
              </w:rPr>
              <w:t>dient te worden ondertekend door een daartoe rechtsgeldig bevoegd persoon.</w:t>
            </w:r>
          </w:p>
        </w:tc>
      </w:tr>
    </w:tbl>
    <w:p w14:paraId="1AA9932B" w14:textId="77777777" w:rsidR="004671D0" w:rsidRDefault="004671D0" w:rsidP="007F5407">
      <w:pPr>
        <w:rPr>
          <w:b/>
          <w:sz w:val="40"/>
          <w:szCs w:val="40"/>
        </w:rPr>
      </w:pPr>
    </w:p>
    <w:sectPr w:rsidR="004671D0" w:rsidSect="00602223">
      <w:footerReference w:type="default" r:id="rId10"/>
      <w:pgSz w:w="11906" w:h="16838"/>
      <w:pgMar w:top="1701" w:right="1644" w:bottom="1440" w:left="1135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1BC74" w14:textId="77777777" w:rsidR="002241FA" w:rsidRDefault="002241FA" w:rsidP="0021083E">
      <w:pPr>
        <w:spacing w:line="240" w:lineRule="auto"/>
      </w:pPr>
      <w:r>
        <w:separator/>
      </w:r>
    </w:p>
  </w:endnote>
  <w:endnote w:type="continuationSeparator" w:id="0">
    <w:p w14:paraId="56BA1A80" w14:textId="77777777" w:rsidR="002241FA" w:rsidRDefault="002241FA" w:rsidP="002108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Heading">
    <w:altName w:val="Calibri"/>
    <w:panose1 w:val="00000000000000000000"/>
    <w:charset w:val="00"/>
    <w:family w:val="swiss"/>
    <w:notTrueType/>
    <w:pitch w:val="variable"/>
    <w:sig w:usb0="00000001" w:usb1="00000001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048858"/>
      <w:docPartObj>
        <w:docPartGallery w:val="Page Numbers (Bottom of Page)"/>
        <w:docPartUnique/>
      </w:docPartObj>
    </w:sdtPr>
    <w:sdtContent>
      <w:sdt>
        <w:sdtPr>
          <w:id w:val="-843475462"/>
          <w:docPartObj>
            <w:docPartGallery w:val="Page Numbers (Top of Page)"/>
            <w:docPartUnique/>
          </w:docPartObj>
        </w:sdtPr>
        <w:sdtContent>
          <w:p w14:paraId="2B531C95" w14:textId="381FCBD7" w:rsidR="00F71843" w:rsidRDefault="00B73E34" w:rsidP="00715B55">
            <w:pPr>
              <w:pStyle w:val="Koptekst"/>
            </w:pPr>
            <w:r>
              <w:t>Kwaliteitsvragen</w:t>
            </w:r>
            <w:r w:rsidR="00F71843">
              <w:t xml:space="preserve"> </w:t>
            </w:r>
            <w:r w:rsidR="002E5496">
              <w:t>Overstapmonitor VO - MBO</w:t>
            </w:r>
            <w:r w:rsidR="00E354FD">
              <w:tab/>
            </w:r>
            <w:r w:rsidR="00F71843">
              <w:t xml:space="preserve">                       Pagina </w:t>
            </w:r>
            <w:r w:rsidR="00F71843">
              <w:rPr>
                <w:b/>
                <w:bCs/>
                <w:sz w:val="24"/>
                <w:szCs w:val="24"/>
              </w:rPr>
              <w:fldChar w:fldCharType="begin"/>
            </w:r>
            <w:r w:rsidR="00F71843">
              <w:rPr>
                <w:b/>
                <w:bCs/>
              </w:rPr>
              <w:instrText>PAGE</w:instrText>
            </w:r>
            <w:r w:rsidR="00F71843">
              <w:rPr>
                <w:b/>
                <w:bCs/>
                <w:sz w:val="24"/>
                <w:szCs w:val="24"/>
              </w:rPr>
              <w:fldChar w:fldCharType="separate"/>
            </w:r>
            <w:r w:rsidR="00144998">
              <w:rPr>
                <w:b/>
                <w:bCs/>
                <w:noProof/>
              </w:rPr>
              <w:t>5</w:t>
            </w:r>
            <w:r w:rsidR="00F71843">
              <w:rPr>
                <w:b/>
                <w:bCs/>
                <w:sz w:val="24"/>
                <w:szCs w:val="24"/>
              </w:rPr>
              <w:fldChar w:fldCharType="end"/>
            </w:r>
            <w:r w:rsidR="00F71843">
              <w:t xml:space="preserve"> van </w:t>
            </w:r>
            <w:r w:rsidR="00F71843">
              <w:rPr>
                <w:b/>
                <w:bCs/>
                <w:sz w:val="24"/>
                <w:szCs w:val="24"/>
              </w:rPr>
              <w:fldChar w:fldCharType="begin"/>
            </w:r>
            <w:r w:rsidR="00F71843">
              <w:rPr>
                <w:b/>
                <w:bCs/>
              </w:rPr>
              <w:instrText>NUMPAGES</w:instrText>
            </w:r>
            <w:r w:rsidR="00F71843">
              <w:rPr>
                <w:b/>
                <w:bCs/>
                <w:sz w:val="24"/>
                <w:szCs w:val="24"/>
              </w:rPr>
              <w:fldChar w:fldCharType="separate"/>
            </w:r>
            <w:r w:rsidR="00144998">
              <w:rPr>
                <w:b/>
                <w:bCs/>
                <w:noProof/>
              </w:rPr>
              <w:t>7</w:t>
            </w:r>
            <w:r w:rsidR="00F71843">
              <w:rPr>
                <w:b/>
                <w:bCs/>
                <w:sz w:val="24"/>
                <w:szCs w:val="24"/>
              </w:rPr>
              <w:fldChar w:fldCharType="end"/>
            </w:r>
            <w:r w:rsidR="00F71843">
              <w:t xml:space="preserve">                             </w:t>
            </w:r>
          </w:p>
          <w:p w14:paraId="678B574F" w14:textId="1343AEAF" w:rsidR="00F71843" w:rsidRDefault="00F71843" w:rsidP="00715B55">
            <w:pPr>
              <w:pStyle w:val="Voettekst"/>
              <w:ind w:firstLine="4248"/>
            </w:pPr>
            <w:r>
              <w:tab/>
            </w:r>
            <w:r>
              <w:tab/>
            </w:r>
            <w:r>
              <w:tab/>
            </w:r>
            <w:r>
              <w:tab/>
            </w:r>
          </w:p>
        </w:sdtContent>
      </w:sdt>
    </w:sdtContent>
  </w:sdt>
  <w:p w14:paraId="2772A478" w14:textId="58D11123" w:rsidR="00F71843" w:rsidRDefault="00F71843" w:rsidP="003623BB">
    <w:pPr>
      <w:pStyle w:val="Kop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DFBB7" w14:textId="77777777" w:rsidR="002241FA" w:rsidRDefault="002241FA" w:rsidP="0021083E">
      <w:pPr>
        <w:spacing w:line="240" w:lineRule="auto"/>
      </w:pPr>
      <w:r>
        <w:separator/>
      </w:r>
    </w:p>
  </w:footnote>
  <w:footnote w:type="continuationSeparator" w:id="0">
    <w:p w14:paraId="74F0EE5D" w14:textId="77777777" w:rsidR="002241FA" w:rsidRDefault="002241FA" w:rsidP="002108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2723C" w14:textId="5B7F19A0" w:rsidR="00602223" w:rsidRDefault="00602223" w:rsidP="00602223">
    <w:pPr>
      <w:pStyle w:val="Koptekst"/>
      <w:ind w:left="3119"/>
    </w:pPr>
    <w:r>
      <w:rPr>
        <w:noProof/>
      </w:rPr>
      <w:drawing>
        <wp:inline distT="0" distB="0" distL="0" distR="0" wp14:anchorId="6FBED242" wp14:editId="5BC624D0">
          <wp:extent cx="1657985" cy="621665"/>
          <wp:effectExtent l="0" t="0" r="0" b="698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87AEEAA"/>
    <w:lvl w:ilvl="0">
      <w:start w:val="1"/>
      <w:numFmt w:val="decimal"/>
      <w:pStyle w:val="CalibriKop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Calibri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Calibri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D040BD"/>
    <w:multiLevelType w:val="hybridMultilevel"/>
    <w:tmpl w:val="A7481586"/>
    <w:lvl w:ilvl="0" w:tplc="04130019">
      <w:start w:val="1"/>
      <w:numFmt w:val="lowerLetter"/>
      <w:lvlText w:val="%1."/>
      <w:lvlJc w:val="left"/>
      <w:pPr>
        <w:ind w:left="862" w:hanging="360"/>
      </w:p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042B0925"/>
    <w:multiLevelType w:val="hybridMultilevel"/>
    <w:tmpl w:val="107CA5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407E1"/>
    <w:multiLevelType w:val="hybridMultilevel"/>
    <w:tmpl w:val="D0B2F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230AA"/>
    <w:multiLevelType w:val="hybridMultilevel"/>
    <w:tmpl w:val="4B1E0D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A2FC3"/>
    <w:multiLevelType w:val="hybridMultilevel"/>
    <w:tmpl w:val="00F4F8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6C6"/>
    <w:multiLevelType w:val="hybridMultilevel"/>
    <w:tmpl w:val="87BEE2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46435"/>
    <w:multiLevelType w:val="hybridMultilevel"/>
    <w:tmpl w:val="FFB43E76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7D6F67"/>
    <w:multiLevelType w:val="hybridMultilevel"/>
    <w:tmpl w:val="06AE7D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72883"/>
    <w:multiLevelType w:val="hybridMultilevel"/>
    <w:tmpl w:val="EAAAFA1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0134F"/>
    <w:multiLevelType w:val="hybridMultilevel"/>
    <w:tmpl w:val="C01454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E1870"/>
    <w:multiLevelType w:val="hybridMultilevel"/>
    <w:tmpl w:val="6F7A2DD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51756"/>
    <w:multiLevelType w:val="hybridMultilevel"/>
    <w:tmpl w:val="D500F3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56290"/>
    <w:multiLevelType w:val="hybridMultilevel"/>
    <w:tmpl w:val="D7D6C0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81061"/>
    <w:multiLevelType w:val="hybridMultilevel"/>
    <w:tmpl w:val="2FAC5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C7F6C"/>
    <w:multiLevelType w:val="hybridMultilevel"/>
    <w:tmpl w:val="28221D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2654A"/>
    <w:multiLevelType w:val="hybridMultilevel"/>
    <w:tmpl w:val="DBC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9" w15:restartNumberingAfterBreak="0">
    <w:nsid w:val="4DB3015E"/>
    <w:multiLevelType w:val="hybridMultilevel"/>
    <w:tmpl w:val="5E381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20A69"/>
    <w:multiLevelType w:val="hybridMultilevel"/>
    <w:tmpl w:val="2E94524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00606"/>
    <w:multiLevelType w:val="hybridMultilevel"/>
    <w:tmpl w:val="65DE81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614E6"/>
    <w:multiLevelType w:val="hybridMultilevel"/>
    <w:tmpl w:val="D98A1CFE"/>
    <w:lvl w:ilvl="0" w:tplc="6A825E9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970D9"/>
    <w:multiLevelType w:val="hybridMultilevel"/>
    <w:tmpl w:val="AC98CC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043CF"/>
    <w:multiLevelType w:val="hybridMultilevel"/>
    <w:tmpl w:val="28F003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A627F"/>
    <w:multiLevelType w:val="hybridMultilevel"/>
    <w:tmpl w:val="DC10D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A639F"/>
    <w:multiLevelType w:val="hybridMultilevel"/>
    <w:tmpl w:val="298AEE46"/>
    <w:lvl w:ilvl="0" w:tplc="A1524200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D385B44"/>
    <w:multiLevelType w:val="hybridMultilevel"/>
    <w:tmpl w:val="4B1E0D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0" w15:restartNumberingAfterBreak="0">
    <w:nsid w:val="71E36CE4"/>
    <w:multiLevelType w:val="hybridMultilevel"/>
    <w:tmpl w:val="80244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C41C0"/>
    <w:multiLevelType w:val="hybridMultilevel"/>
    <w:tmpl w:val="88CA31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E05935"/>
    <w:multiLevelType w:val="hybridMultilevel"/>
    <w:tmpl w:val="182C95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7B024F"/>
    <w:multiLevelType w:val="multilevel"/>
    <w:tmpl w:val="2AFEB8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4" w15:restartNumberingAfterBreak="0">
    <w:nsid w:val="73B37BF8"/>
    <w:multiLevelType w:val="multilevel"/>
    <w:tmpl w:val="759C3BE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20"/>
      </w:pPr>
    </w:lvl>
    <w:lvl w:ilvl="2">
      <w:start w:val="1"/>
      <w:numFmt w:val="decimal"/>
      <w:lvlText w:val="%1.%2.%3"/>
      <w:lvlJc w:val="left"/>
      <w:pPr>
        <w:ind w:left="780" w:hanging="720"/>
      </w:pPr>
      <w:rPr>
        <w:color w:val="548DD4" w:themeColor="text2" w:themeTint="99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hint="default"/>
      </w:rPr>
    </w:lvl>
  </w:abstractNum>
  <w:abstractNum w:abstractNumId="3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22B38"/>
    <w:multiLevelType w:val="hybridMultilevel"/>
    <w:tmpl w:val="FC68C4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C3BFD"/>
    <w:multiLevelType w:val="hybridMultilevel"/>
    <w:tmpl w:val="11F2EB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10271">
    <w:abstractNumId w:val="35"/>
  </w:num>
  <w:num w:numId="2" w16cid:durableId="1137379187">
    <w:abstractNumId w:val="28"/>
  </w:num>
  <w:num w:numId="3" w16cid:durableId="1681657270">
    <w:abstractNumId w:val="36"/>
  </w:num>
  <w:num w:numId="4" w16cid:durableId="1246577392">
    <w:abstractNumId w:val="18"/>
  </w:num>
  <w:num w:numId="5" w16cid:durableId="1979070940">
    <w:abstractNumId w:val="29"/>
  </w:num>
  <w:num w:numId="6" w16cid:durableId="1549104812">
    <w:abstractNumId w:val="2"/>
  </w:num>
  <w:num w:numId="7" w16cid:durableId="483471888">
    <w:abstractNumId w:val="16"/>
  </w:num>
  <w:num w:numId="8" w16cid:durableId="423503592">
    <w:abstractNumId w:val="19"/>
  </w:num>
  <w:num w:numId="9" w16cid:durableId="267852379">
    <w:abstractNumId w:val="0"/>
  </w:num>
  <w:num w:numId="10" w16cid:durableId="1000735355">
    <w:abstractNumId w:val="14"/>
  </w:num>
  <w:num w:numId="11" w16cid:durableId="211504663">
    <w:abstractNumId w:val="4"/>
  </w:num>
  <w:num w:numId="12" w16cid:durableId="57360974">
    <w:abstractNumId w:val="6"/>
  </w:num>
  <w:num w:numId="13" w16cid:durableId="1427532607">
    <w:abstractNumId w:val="5"/>
  </w:num>
  <w:num w:numId="14" w16cid:durableId="1636985578">
    <w:abstractNumId w:val="37"/>
  </w:num>
  <w:num w:numId="15" w16cid:durableId="1378047403">
    <w:abstractNumId w:val="27"/>
  </w:num>
  <w:num w:numId="16" w16cid:durableId="1801343545">
    <w:abstractNumId w:val="9"/>
  </w:num>
  <w:num w:numId="17" w16cid:durableId="907960064">
    <w:abstractNumId w:val="11"/>
  </w:num>
  <w:num w:numId="18" w16cid:durableId="1361473011">
    <w:abstractNumId w:val="15"/>
  </w:num>
  <w:num w:numId="19" w16cid:durableId="883252068">
    <w:abstractNumId w:val="30"/>
  </w:num>
  <w:num w:numId="20" w16cid:durableId="126122906">
    <w:abstractNumId w:val="38"/>
  </w:num>
  <w:num w:numId="21" w16cid:durableId="1268391861">
    <w:abstractNumId w:val="22"/>
  </w:num>
  <w:num w:numId="22" w16cid:durableId="526214347">
    <w:abstractNumId w:val="10"/>
  </w:num>
  <w:num w:numId="23" w16cid:durableId="881937220">
    <w:abstractNumId w:val="17"/>
  </w:num>
  <w:num w:numId="24" w16cid:durableId="1455640306">
    <w:abstractNumId w:val="7"/>
  </w:num>
  <w:num w:numId="25" w16cid:durableId="151411018">
    <w:abstractNumId w:val="3"/>
  </w:num>
  <w:num w:numId="26" w16cid:durableId="2051220866">
    <w:abstractNumId w:val="1"/>
  </w:num>
  <w:num w:numId="27" w16cid:durableId="495270730">
    <w:abstractNumId w:val="26"/>
  </w:num>
  <w:num w:numId="28" w16cid:durableId="151604059">
    <w:abstractNumId w:val="12"/>
  </w:num>
  <w:num w:numId="29" w16cid:durableId="907037693">
    <w:abstractNumId w:val="34"/>
  </w:num>
  <w:num w:numId="30" w16cid:durableId="2078043007">
    <w:abstractNumId w:val="20"/>
  </w:num>
  <w:num w:numId="31" w16cid:durableId="1330063729">
    <w:abstractNumId w:val="31"/>
  </w:num>
  <w:num w:numId="32" w16cid:durableId="627004715">
    <w:abstractNumId w:val="21"/>
  </w:num>
  <w:num w:numId="33" w16cid:durableId="471557294">
    <w:abstractNumId w:val="23"/>
  </w:num>
  <w:num w:numId="34" w16cid:durableId="34742622">
    <w:abstractNumId w:val="32"/>
  </w:num>
  <w:num w:numId="35" w16cid:durableId="1597472689">
    <w:abstractNumId w:val="13"/>
  </w:num>
  <w:num w:numId="36" w16cid:durableId="1986667004">
    <w:abstractNumId w:val="24"/>
  </w:num>
  <w:num w:numId="37" w16cid:durableId="872304878">
    <w:abstractNumId w:val="33"/>
  </w:num>
  <w:num w:numId="38" w16cid:durableId="287661397">
    <w:abstractNumId w:val="25"/>
  </w:num>
  <w:num w:numId="39" w16cid:durableId="1357268477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64" w:dllVersion="6" w:nlCheck="1" w:checkStyle="0"/>
  <w:activeWritingStyle w:appName="MSWord" w:lang="en-GB" w:vendorID="64" w:dllVersion="6" w:nlCheck="1" w:checkStyle="1"/>
  <w:activeWritingStyle w:appName="MSWord" w:lang="nl-NL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A8D"/>
    <w:rsid w:val="000130E6"/>
    <w:rsid w:val="00021ADE"/>
    <w:rsid w:val="0004023D"/>
    <w:rsid w:val="00045456"/>
    <w:rsid w:val="00046D1A"/>
    <w:rsid w:val="00046E54"/>
    <w:rsid w:val="00050BA0"/>
    <w:rsid w:val="00054D24"/>
    <w:rsid w:val="00065BC3"/>
    <w:rsid w:val="00067605"/>
    <w:rsid w:val="00070DFA"/>
    <w:rsid w:val="000769B7"/>
    <w:rsid w:val="000A4E23"/>
    <w:rsid w:val="000B1A2A"/>
    <w:rsid w:val="000B45DC"/>
    <w:rsid w:val="000B46D8"/>
    <w:rsid w:val="000B53D7"/>
    <w:rsid w:val="000D48A5"/>
    <w:rsid w:val="000D5B39"/>
    <w:rsid w:val="000E6D60"/>
    <w:rsid w:val="001066B1"/>
    <w:rsid w:val="0012205B"/>
    <w:rsid w:val="0012274E"/>
    <w:rsid w:val="00123A32"/>
    <w:rsid w:val="00123D7F"/>
    <w:rsid w:val="00136976"/>
    <w:rsid w:val="00144159"/>
    <w:rsid w:val="00144998"/>
    <w:rsid w:val="00152705"/>
    <w:rsid w:val="00155D7E"/>
    <w:rsid w:val="001640C9"/>
    <w:rsid w:val="00164273"/>
    <w:rsid w:val="00167846"/>
    <w:rsid w:val="00171572"/>
    <w:rsid w:val="001730B9"/>
    <w:rsid w:val="00176B39"/>
    <w:rsid w:val="00177A29"/>
    <w:rsid w:val="001B469C"/>
    <w:rsid w:val="001D225B"/>
    <w:rsid w:val="001E2445"/>
    <w:rsid w:val="001E4A77"/>
    <w:rsid w:val="001F11F4"/>
    <w:rsid w:val="0021083E"/>
    <w:rsid w:val="00220DFD"/>
    <w:rsid w:val="00222B35"/>
    <w:rsid w:val="00223DC9"/>
    <w:rsid w:val="002241FA"/>
    <w:rsid w:val="002243B5"/>
    <w:rsid w:val="00225543"/>
    <w:rsid w:val="0023652F"/>
    <w:rsid w:val="00255C34"/>
    <w:rsid w:val="0027529E"/>
    <w:rsid w:val="0028245B"/>
    <w:rsid w:val="00295F79"/>
    <w:rsid w:val="002A4E8D"/>
    <w:rsid w:val="002B1A26"/>
    <w:rsid w:val="002B5524"/>
    <w:rsid w:val="002B5922"/>
    <w:rsid w:val="002B7B2B"/>
    <w:rsid w:val="002C3F4C"/>
    <w:rsid w:val="002E5496"/>
    <w:rsid w:val="002E5999"/>
    <w:rsid w:val="002F03BF"/>
    <w:rsid w:val="002F284A"/>
    <w:rsid w:val="002F798A"/>
    <w:rsid w:val="00316F96"/>
    <w:rsid w:val="003204F6"/>
    <w:rsid w:val="00322047"/>
    <w:rsid w:val="003244C2"/>
    <w:rsid w:val="003562C9"/>
    <w:rsid w:val="00356C0E"/>
    <w:rsid w:val="003623BB"/>
    <w:rsid w:val="00373B74"/>
    <w:rsid w:val="003762E2"/>
    <w:rsid w:val="00391830"/>
    <w:rsid w:val="0039191C"/>
    <w:rsid w:val="003B3222"/>
    <w:rsid w:val="003C3D48"/>
    <w:rsid w:val="003E7E76"/>
    <w:rsid w:val="00400393"/>
    <w:rsid w:val="00400B88"/>
    <w:rsid w:val="0041662F"/>
    <w:rsid w:val="00424DED"/>
    <w:rsid w:val="004423C7"/>
    <w:rsid w:val="004425B2"/>
    <w:rsid w:val="0044537C"/>
    <w:rsid w:val="00451668"/>
    <w:rsid w:val="004671D0"/>
    <w:rsid w:val="0047654A"/>
    <w:rsid w:val="004779A8"/>
    <w:rsid w:val="00482A4F"/>
    <w:rsid w:val="004C58B7"/>
    <w:rsid w:val="004D169A"/>
    <w:rsid w:val="004D3F57"/>
    <w:rsid w:val="004E328C"/>
    <w:rsid w:val="004F1729"/>
    <w:rsid w:val="004F2E74"/>
    <w:rsid w:val="004F68A2"/>
    <w:rsid w:val="004F6AFD"/>
    <w:rsid w:val="004F756F"/>
    <w:rsid w:val="00527398"/>
    <w:rsid w:val="005440CB"/>
    <w:rsid w:val="00552B6A"/>
    <w:rsid w:val="00573E6C"/>
    <w:rsid w:val="00581962"/>
    <w:rsid w:val="00587EEF"/>
    <w:rsid w:val="005C11B7"/>
    <w:rsid w:val="005C3A8D"/>
    <w:rsid w:val="005C58B0"/>
    <w:rsid w:val="005D1818"/>
    <w:rsid w:val="005E474F"/>
    <w:rsid w:val="005E6139"/>
    <w:rsid w:val="005F6045"/>
    <w:rsid w:val="00602223"/>
    <w:rsid w:val="0061130B"/>
    <w:rsid w:val="00630F03"/>
    <w:rsid w:val="00632123"/>
    <w:rsid w:val="00633703"/>
    <w:rsid w:val="00640EE3"/>
    <w:rsid w:val="00651A3B"/>
    <w:rsid w:val="0068376A"/>
    <w:rsid w:val="006B0BA1"/>
    <w:rsid w:val="006B4D02"/>
    <w:rsid w:val="006B65CA"/>
    <w:rsid w:val="006C462E"/>
    <w:rsid w:val="006D188A"/>
    <w:rsid w:val="006D1EBC"/>
    <w:rsid w:val="00703C3B"/>
    <w:rsid w:val="00715B55"/>
    <w:rsid w:val="00717BA1"/>
    <w:rsid w:val="0073357B"/>
    <w:rsid w:val="00744697"/>
    <w:rsid w:val="0077284F"/>
    <w:rsid w:val="00781DB1"/>
    <w:rsid w:val="00794226"/>
    <w:rsid w:val="007952A2"/>
    <w:rsid w:val="007A085C"/>
    <w:rsid w:val="007A6524"/>
    <w:rsid w:val="007B09D3"/>
    <w:rsid w:val="007B10A5"/>
    <w:rsid w:val="007B1BB8"/>
    <w:rsid w:val="007C1DA0"/>
    <w:rsid w:val="007C59FE"/>
    <w:rsid w:val="007C74F0"/>
    <w:rsid w:val="007C7C64"/>
    <w:rsid w:val="007D331C"/>
    <w:rsid w:val="007D38D3"/>
    <w:rsid w:val="007F398F"/>
    <w:rsid w:val="007F417F"/>
    <w:rsid w:val="007F5407"/>
    <w:rsid w:val="0081049D"/>
    <w:rsid w:val="008104C5"/>
    <w:rsid w:val="00812132"/>
    <w:rsid w:val="00824594"/>
    <w:rsid w:val="008402D9"/>
    <w:rsid w:val="00841022"/>
    <w:rsid w:val="00842C50"/>
    <w:rsid w:val="00847DE2"/>
    <w:rsid w:val="008729AA"/>
    <w:rsid w:val="00872D4E"/>
    <w:rsid w:val="00892496"/>
    <w:rsid w:val="008B1BE2"/>
    <w:rsid w:val="008C3761"/>
    <w:rsid w:val="008D6475"/>
    <w:rsid w:val="008D79B4"/>
    <w:rsid w:val="008F1850"/>
    <w:rsid w:val="008F3D87"/>
    <w:rsid w:val="00915729"/>
    <w:rsid w:val="009175F9"/>
    <w:rsid w:val="00940094"/>
    <w:rsid w:val="00956FED"/>
    <w:rsid w:val="00972DBE"/>
    <w:rsid w:val="009761CF"/>
    <w:rsid w:val="009855FD"/>
    <w:rsid w:val="00985E39"/>
    <w:rsid w:val="009875AA"/>
    <w:rsid w:val="009A1C38"/>
    <w:rsid w:val="009A57DE"/>
    <w:rsid w:val="009B0D92"/>
    <w:rsid w:val="009B267D"/>
    <w:rsid w:val="009B68A2"/>
    <w:rsid w:val="009C40B1"/>
    <w:rsid w:val="009D33A7"/>
    <w:rsid w:val="009E4DDC"/>
    <w:rsid w:val="00A03098"/>
    <w:rsid w:val="00A0561E"/>
    <w:rsid w:val="00A06BF5"/>
    <w:rsid w:val="00A07268"/>
    <w:rsid w:val="00A17FEF"/>
    <w:rsid w:val="00A2394F"/>
    <w:rsid w:val="00A270BC"/>
    <w:rsid w:val="00A3732E"/>
    <w:rsid w:val="00A471FD"/>
    <w:rsid w:val="00A53085"/>
    <w:rsid w:val="00A95A39"/>
    <w:rsid w:val="00B12F50"/>
    <w:rsid w:val="00B33EDC"/>
    <w:rsid w:val="00B56C68"/>
    <w:rsid w:val="00B57BB7"/>
    <w:rsid w:val="00B659F1"/>
    <w:rsid w:val="00B73108"/>
    <w:rsid w:val="00B73E34"/>
    <w:rsid w:val="00B8490B"/>
    <w:rsid w:val="00B85E8F"/>
    <w:rsid w:val="00BB0774"/>
    <w:rsid w:val="00BB5585"/>
    <w:rsid w:val="00BB6C64"/>
    <w:rsid w:val="00BD0C39"/>
    <w:rsid w:val="00BD488F"/>
    <w:rsid w:val="00BE5799"/>
    <w:rsid w:val="00BF1148"/>
    <w:rsid w:val="00BF6AF5"/>
    <w:rsid w:val="00C12E1B"/>
    <w:rsid w:val="00C14209"/>
    <w:rsid w:val="00C155FD"/>
    <w:rsid w:val="00C15DB7"/>
    <w:rsid w:val="00C16491"/>
    <w:rsid w:val="00C170D0"/>
    <w:rsid w:val="00C2118F"/>
    <w:rsid w:val="00C24218"/>
    <w:rsid w:val="00C5319B"/>
    <w:rsid w:val="00C56478"/>
    <w:rsid w:val="00C61B02"/>
    <w:rsid w:val="00C77657"/>
    <w:rsid w:val="00C94E0D"/>
    <w:rsid w:val="00CA07FE"/>
    <w:rsid w:val="00CB7987"/>
    <w:rsid w:val="00CC0747"/>
    <w:rsid w:val="00CF7165"/>
    <w:rsid w:val="00D012BC"/>
    <w:rsid w:val="00D0179E"/>
    <w:rsid w:val="00D1154B"/>
    <w:rsid w:val="00D22789"/>
    <w:rsid w:val="00D25946"/>
    <w:rsid w:val="00D371A4"/>
    <w:rsid w:val="00D54FD4"/>
    <w:rsid w:val="00D5793C"/>
    <w:rsid w:val="00D60B48"/>
    <w:rsid w:val="00D67CFB"/>
    <w:rsid w:val="00DA5598"/>
    <w:rsid w:val="00DC4326"/>
    <w:rsid w:val="00DC6955"/>
    <w:rsid w:val="00DD6D86"/>
    <w:rsid w:val="00DE2322"/>
    <w:rsid w:val="00DE53E4"/>
    <w:rsid w:val="00DF4B1E"/>
    <w:rsid w:val="00DF5296"/>
    <w:rsid w:val="00E1223A"/>
    <w:rsid w:val="00E12D2B"/>
    <w:rsid w:val="00E13BC0"/>
    <w:rsid w:val="00E14879"/>
    <w:rsid w:val="00E15642"/>
    <w:rsid w:val="00E32608"/>
    <w:rsid w:val="00E354FD"/>
    <w:rsid w:val="00E36955"/>
    <w:rsid w:val="00E522D7"/>
    <w:rsid w:val="00E67CE6"/>
    <w:rsid w:val="00E9034D"/>
    <w:rsid w:val="00E9225A"/>
    <w:rsid w:val="00E94B90"/>
    <w:rsid w:val="00EB1492"/>
    <w:rsid w:val="00EB4E9E"/>
    <w:rsid w:val="00ED2C50"/>
    <w:rsid w:val="00ED46F5"/>
    <w:rsid w:val="00EE4FAD"/>
    <w:rsid w:val="00F04E03"/>
    <w:rsid w:val="00F12F0D"/>
    <w:rsid w:val="00F208A9"/>
    <w:rsid w:val="00F500AF"/>
    <w:rsid w:val="00F55E85"/>
    <w:rsid w:val="00F6542B"/>
    <w:rsid w:val="00F71843"/>
    <w:rsid w:val="00F832BA"/>
    <w:rsid w:val="00F842C8"/>
    <w:rsid w:val="00FA54B2"/>
    <w:rsid w:val="00FB4037"/>
    <w:rsid w:val="00FC3BDF"/>
    <w:rsid w:val="00FC63D3"/>
    <w:rsid w:val="00FD6418"/>
    <w:rsid w:val="00FD6E8C"/>
    <w:rsid w:val="00FD7469"/>
    <w:rsid w:val="00FE2507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969418"/>
  <w15:docId w15:val="{D1EE8F3D-5F55-4E1A-9A7C-DC1D744E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2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3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4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5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lijstStijl,Bulletlijst NS,Bullet Number,List Paragraph1,lp1,lp11,List Paragraph11,Bullet 1,Use Case List Paragraph,Subkop1,Reference List,Premier,Titre 10,texte,F5 List Paragraph,Indent Paragraph,Citation List,Liste Article,References"/>
    <w:basedOn w:val="Standaard"/>
    <w:link w:val="LijstalineaChar"/>
    <w:uiPriority w:val="34"/>
    <w:qFormat/>
    <w:rsid w:val="00842C50"/>
    <w:pPr>
      <w:ind w:left="720"/>
      <w:contextualSpacing/>
    </w:pPr>
  </w:style>
  <w:style w:type="character" w:customStyle="1" w:styleId="LijstalineaChar">
    <w:name w:val="Lijstalinea Char"/>
    <w:aliases w:val="lijstStijl Char,Bulletlijst NS Char,Bullet Number Char,List Paragraph1 Char,lp1 Char,lp11 Char,List Paragraph11 Char,Bullet 1 Char,Use Case List Paragraph Char,Subkop1 Char,Reference List Char,Premier Char,Titre 10 Char,texte Char"/>
    <w:basedOn w:val="Standaardalinea-lettertype"/>
    <w:link w:val="Lijstalinea"/>
    <w:uiPriority w:val="34"/>
    <w:qFormat/>
    <w:locked/>
    <w:rsid w:val="0021083E"/>
  </w:style>
  <w:style w:type="paragraph" w:styleId="Koptekst">
    <w:name w:val="header"/>
    <w:basedOn w:val="Standaard"/>
    <w:link w:val="KoptekstChar"/>
    <w:uiPriority w:val="99"/>
    <w:unhideWhenUsed/>
    <w:rsid w:val="0021083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1083E"/>
  </w:style>
  <w:style w:type="paragraph" w:styleId="Voettekst">
    <w:name w:val="footer"/>
    <w:basedOn w:val="Standaard"/>
    <w:link w:val="VoettekstChar"/>
    <w:uiPriority w:val="99"/>
    <w:unhideWhenUsed/>
    <w:rsid w:val="0021083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1083E"/>
  </w:style>
  <w:style w:type="paragraph" w:styleId="Revisie">
    <w:name w:val="Revision"/>
    <w:hidden/>
    <w:uiPriority w:val="99"/>
    <w:semiHidden/>
    <w:rsid w:val="00E13BC0"/>
    <w:pPr>
      <w:spacing w:line="240" w:lineRule="auto"/>
    </w:pPr>
  </w:style>
  <w:style w:type="paragraph" w:styleId="Ballontekst">
    <w:name w:val="Balloon Text"/>
    <w:basedOn w:val="Standaard"/>
    <w:link w:val="BallontekstChar"/>
    <w:semiHidden/>
    <w:unhideWhenUsed/>
    <w:rsid w:val="00E13B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13BC0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E13BC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13BC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13BC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13BC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13BC0"/>
    <w:rPr>
      <w:b/>
      <w:bCs/>
      <w:sz w:val="20"/>
      <w:szCs w:val="20"/>
    </w:rPr>
  </w:style>
  <w:style w:type="paragraph" w:customStyle="1" w:styleId="Default">
    <w:name w:val="Default"/>
    <w:rsid w:val="000D5B39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customStyle="1" w:styleId="CalibriKop1">
    <w:name w:val="Calibri Kop 1"/>
    <w:basedOn w:val="Kop1"/>
    <w:rsid w:val="009A57DE"/>
    <w:pPr>
      <w:numPr>
        <w:numId w:val="9"/>
      </w:numPr>
      <w:spacing w:after="0" w:line="540" w:lineRule="atLeast"/>
      <w:jc w:val="both"/>
    </w:pPr>
    <w:rPr>
      <w:rFonts w:ascii="Calibri" w:hAnsi="Calibri" w:cs="Times New Roman"/>
      <w:spacing w:val="10"/>
      <w:sz w:val="40"/>
      <w:szCs w:val="40"/>
      <w:lang w:val="x-none" w:eastAsia="x-none"/>
    </w:rPr>
  </w:style>
  <w:style w:type="paragraph" w:customStyle="1" w:styleId="CalibriKop2">
    <w:name w:val="Calibri Kop 2"/>
    <w:basedOn w:val="Kop2"/>
    <w:link w:val="CalibriKop2Char"/>
    <w:qFormat/>
    <w:rsid w:val="009A57DE"/>
    <w:pPr>
      <w:numPr>
        <w:numId w:val="9"/>
      </w:numPr>
      <w:suppressAutoHyphens/>
      <w:spacing w:before="240" w:after="120" w:line="270" w:lineRule="atLeast"/>
      <w:jc w:val="both"/>
    </w:pPr>
    <w:rPr>
      <w:rFonts w:ascii="Calibri" w:hAnsi="Calibri" w:cs="Times New Roman"/>
      <w:sz w:val="28"/>
      <w:lang w:val="x-none" w:eastAsia="x-none"/>
    </w:rPr>
  </w:style>
  <w:style w:type="paragraph" w:customStyle="1" w:styleId="CalibriKop3">
    <w:name w:val="Calibri Kop 3"/>
    <w:basedOn w:val="CalibriKop2"/>
    <w:qFormat/>
    <w:rsid w:val="009A57DE"/>
    <w:pPr>
      <w:numPr>
        <w:ilvl w:val="2"/>
      </w:numPr>
    </w:pPr>
  </w:style>
  <w:style w:type="character" w:customStyle="1" w:styleId="CalibriKop2Char">
    <w:name w:val="Calibri Kop 2 Char"/>
    <w:link w:val="CalibriKop2"/>
    <w:rsid w:val="009A57DE"/>
    <w:rPr>
      <w:rFonts w:ascii="Calibri" w:hAnsi="Calibri"/>
      <w:b/>
      <w:bCs/>
      <w:iCs/>
      <w:sz w:val="28"/>
      <w:szCs w:val="28"/>
      <w:lang w:val="x-none" w:eastAsia="x-none"/>
    </w:rPr>
  </w:style>
  <w:style w:type="paragraph" w:customStyle="1" w:styleId="ArialKop2">
    <w:name w:val="Arial Kop 2"/>
    <w:basedOn w:val="CalibriKop2"/>
    <w:qFormat/>
    <w:rsid w:val="009A57DE"/>
    <w:pPr>
      <w:tabs>
        <w:tab w:val="clear" w:pos="576"/>
        <w:tab w:val="num" w:pos="993"/>
      </w:tabs>
    </w:pPr>
    <w:rPr>
      <w:rFonts w:ascii="Arial" w:hAnsi="Arial"/>
    </w:rPr>
  </w:style>
  <w:style w:type="paragraph" w:customStyle="1" w:styleId="ArialKop1">
    <w:name w:val="Arial Kop 1"/>
    <w:basedOn w:val="CalibriKop1"/>
    <w:qFormat/>
    <w:rsid w:val="009A57DE"/>
    <w:pPr>
      <w:tabs>
        <w:tab w:val="clear" w:pos="432"/>
        <w:tab w:val="num" w:pos="993"/>
      </w:tabs>
    </w:pPr>
  </w:style>
  <w:style w:type="paragraph" w:customStyle="1" w:styleId="Tabelnormaal">
    <w:name w:val="Tabelnormaal"/>
    <w:basedOn w:val="Standaard"/>
    <w:rsid w:val="009A57DE"/>
    <w:pPr>
      <w:autoSpaceDE w:val="0"/>
      <w:autoSpaceDN w:val="0"/>
      <w:adjustRightInd w:val="0"/>
      <w:spacing w:after="60" w:line="270" w:lineRule="atLeast"/>
      <w:jc w:val="both"/>
    </w:pPr>
    <w:rPr>
      <w:rFonts w:ascii="Arial" w:hAnsi="Arial" w:cs="Arial"/>
      <w:color w:val="000000"/>
      <w:sz w:val="16"/>
      <w:szCs w:val="20"/>
    </w:rPr>
  </w:style>
  <w:style w:type="paragraph" w:customStyle="1" w:styleId="kopvoorblad">
    <w:name w:val="kop voorblad"/>
    <w:basedOn w:val="Koptekst"/>
    <w:rsid w:val="009A57DE"/>
    <w:pPr>
      <w:tabs>
        <w:tab w:val="clear" w:pos="4513"/>
        <w:tab w:val="clear" w:pos="9026"/>
      </w:tabs>
      <w:spacing w:after="120" w:line="312" w:lineRule="auto"/>
      <w:ind w:left="737"/>
      <w:jc w:val="center"/>
    </w:pPr>
    <w:rPr>
      <w:rFonts w:ascii="Arial" w:hAnsi="Arial"/>
      <w:b/>
      <w:sz w:val="44"/>
      <w:szCs w:val="24"/>
    </w:rPr>
  </w:style>
  <w:style w:type="table" w:styleId="Tabelraster">
    <w:name w:val="Table Grid"/>
    <w:basedOn w:val="Standaardtabel"/>
    <w:uiPriority w:val="39"/>
    <w:rsid w:val="004F68A2"/>
    <w:pPr>
      <w:spacing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5">
    <w:name w:val="Tabelraster5"/>
    <w:basedOn w:val="Standaardtabel"/>
    <w:next w:val="Tabelraster"/>
    <w:uiPriority w:val="39"/>
    <w:rsid w:val="00BB0774"/>
    <w:pPr>
      <w:spacing w:line="240" w:lineRule="auto"/>
    </w:pPr>
    <w:rPr>
      <w:rFonts w:ascii="Cambria" w:eastAsia="Calibri" w:hAnsi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39"/>
    <w:rsid w:val="001D225B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95F79"/>
    <w:pPr>
      <w:suppressAutoHyphens/>
      <w:autoSpaceDN w:val="0"/>
      <w:spacing w:line="240" w:lineRule="auto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type="paragraph" w:customStyle="1" w:styleId="K02-tussenkop">
    <w:name w:val="K02-tussenkop"/>
    <w:next w:val="Standaard"/>
    <w:qFormat/>
    <w:rsid w:val="00BB5585"/>
    <w:pPr>
      <w:spacing w:before="280"/>
    </w:pPr>
    <w:rPr>
      <w:rFonts w:ascii="Verdana" w:eastAsia="Calibri" w:hAnsi="Verdana"/>
      <w:b/>
      <w:sz w:val="24"/>
      <w:szCs w:val="22"/>
      <w:lang w:eastAsia="en-US"/>
    </w:rPr>
  </w:style>
  <w:style w:type="table" w:customStyle="1" w:styleId="Tabelraster2">
    <w:name w:val="Tabelraster2"/>
    <w:basedOn w:val="Standaardtabel"/>
    <w:next w:val="Tabelraster"/>
    <w:uiPriority w:val="39"/>
    <w:rsid w:val="00C15DB7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E36955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BD4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E0911-252B-4ADB-8905-D486B0E3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799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Amsterdam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Wiese, Marco</dc:creator>
  <cp:lastModifiedBy>Paul de Jong</cp:lastModifiedBy>
  <cp:revision>6</cp:revision>
  <dcterms:created xsi:type="dcterms:W3CDTF">2023-03-21T16:23:00Z</dcterms:created>
  <dcterms:modified xsi:type="dcterms:W3CDTF">2023-12-21T20:34:00Z</dcterms:modified>
</cp:coreProperties>
</file>